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4C617" w14:textId="23A616DA" w:rsidR="001F4F98" w:rsidRDefault="00D92CC2" w:rsidP="00CB3E09">
      <w:pPr>
        <w:rPr>
          <w:rFonts w:ascii="SGGW Sans Light" w:hAnsi="SGGW Sans Light"/>
        </w:rPr>
      </w:pPr>
      <w:r w:rsidRPr="00D92CC2">
        <w:rPr>
          <w:rFonts w:ascii="SGGW Sans Light" w:hAnsi="SGGW Sans Light"/>
        </w:rPr>
        <w:t xml:space="preserve">Sprawa nr </w:t>
      </w:r>
      <w:r w:rsidR="00444BD6">
        <w:rPr>
          <w:rFonts w:ascii="SGGW Sans Light" w:hAnsi="SGGW Sans Light"/>
        </w:rPr>
        <w:t>DINT.</w:t>
      </w:r>
      <w:r w:rsidRPr="00D92CC2">
        <w:rPr>
          <w:rFonts w:ascii="SGGW Sans Light" w:hAnsi="SGGW Sans Light"/>
        </w:rPr>
        <w:t>250</w:t>
      </w:r>
      <w:r w:rsidR="00444BD6">
        <w:rPr>
          <w:rFonts w:ascii="SGGW Sans Light" w:hAnsi="SGGW Sans Light"/>
        </w:rPr>
        <w:t>.1.</w:t>
      </w:r>
      <w:r w:rsidRPr="00D92CC2">
        <w:rPr>
          <w:rFonts w:ascii="SGGW Sans Light" w:hAnsi="SGGW Sans Light"/>
        </w:rPr>
        <w:t>202</w:t>
      </w:r>
      <w:r w:rsidR="00444BD6">
        <w:rPr>
          <w:rFonts w:ascii="SGGW Sans Light" w:hAnsi="SGGW Sans Light"/>
        </w:rPr>
        <w:t>6</w:t>
      </w:r>
      <w:r w:rsidRPr="00D92CC2">
        <w:rPr>
          <w:rFonts w:ascii="SGGW Sans Light" w:hAnsi="SGGW Sans Light"/>
        </w:rPr>
        <w:t xml:space="preserve">                 </w:t>
      </w:r>
      <w:r>
        <w:rPr>
          <w:rFonts w:ascii="SGGW Sans Light" w:hAnsi="SGGW Sans Light"/>
        </w:rPr>
        <w:t xml:space="preserve">                                                                       </w:t>
      </w:r>
      <w:r w:rsidRPr="00D92CC2">
        <w:rPr>
          <w:rFonts w:ascii="SGGW Sans Light" w:hAnsi="SGGW Sans Light"/>
        </w:rPr>
        <w:t xml:space="preserve">  Formularz cenowy asortymentowo ilościowy - zał</w:t>
      </w:r>
      <w:r>
        <w:rPr>
          <w:rFonts w:ascii="SGGW Sans Light" w:hAnsi="SGGW Sans Light"/>
        </w:rPr>
        <w:t>ą</w:t>
      </w:r>
      <w:r w:rsidRPr="00D92CC2">
        <w:rPr>
          <w:rFonts w:ascii="SGGW Sans Light" w:hAnsi="SGGW Sans Light"/>
        </w:rPr>
        <w:t>cznik nr 3 SWZ</w:t>
      </w:r>
    </w:p>
    <w:p w14:paraId="02637516" w14:textId="24C18A89" w:rsidR="00FF4C65" w:rsidRDefault="00FF4C65" w:rsidP="00CB3E09">
      <w:pPr>
        <w:rPr>
          <w:rFonts w:ascii="SGGW Sans Light" w:hAnsi="SGGW Sans Light"/>
        </w:rPr>
      </w:pPr>
      <w:r>
        <w:rPr>
          <w:rFonts w:ascii="SGGW Sans Light" w:hAnsi="SGGW Sans Light"/>
        </w:rPr>
        <w:t xml:space="preserve">               Pn.: </w:t>
      </w:r>
      <w:r w:rsidRPr="00FF4C65">
        <w:rPr>
          <w:rFonts w:ascii="SGGW Sans Light" w:hAnsi="SGGW Sans Light"/>
        </w:rPr>
        <w:t>Dostawa mebli laboratoryjnych i dygestoriów do budynku Innowacyjnego Centrum Nauk Żywieniowych SGGW w Warszawie.</w:t>
      </w:r>
    </w:p>
    <w:p w14:paraId="22E7E156" w14:textId="74666FD0" w:rsidR="00D92CC2" w:rsidRPr="003E62E4" w:rsidRDefault="00444BD6" w:rsidP="00CB3E09">
      <w:pPr>
        <w:rPr>
          <w:rFonts w:ascii="SGGW Sans Light" w:hAnsi="SGGW Sans Light"/>
          <w:b/>
        </w:rPr>
      </w:pPr>
      <w:r>
        <w:rPr>
          <w:rFonts w:cstheme="minorHAnsi"/>
          <w:b/>
          <w:color w:val="000000" w:themeColor="text1"/>
        </w:rPr>
        <w:t xml:space="preserve">                </w:t>
      </w:r>
      <w:r w:rsidR="00FF4C65">
        <w:rPr>
          <w:rFonts w:cstheme="minorHAnsi"/>
          <w:b/>
          <w:color w:val="000000" w:themeColor="text1"/>
        </w:rPr>
        <w:t>Część</w:t>
      </w:r>
      <w:r w:rsidR="0005390F" w:rsidRPr="0005390F">
        <w:rPr>
          <w:rFonts w:cstheme="minorHAnsi"/>
          <w:b/>
          <w:color w:val="000000" w:themeColor="text1"/>
        </w:rPr>
        <w:t xml:space="preserve"> 1: Dostawa mebli laboratoryjnych </w:t>
      </w:r>
      <w:r>
        <w:rPr>
          <w:rFonts w:cstheme="minorHAnsi"/>
          <w:b/>
          <w:color w:val="000000" w:themeColor="text1"/>
        </w:rPr>
        <w:t>i</w:t>
      </w:r>
      <w:r w:rsidR="0005390F" w:rsidRPr="0005390F">
        <w:rPr>
          <w:rFonts w:cstheme="minorHAnsi"/>
          <w:b/>
          <w:color w:val="000000" w:themeColor="text1"/>
        </w:rPr>
        <w:t xml:space="preserve"> dygestoriów</w:t>
      </w:r>
      <w:r>
        <w:rPr>
          <w:rFonts w:cstheme="minorHAnsi"/>
          <w:b/>
          <w:color w:val="000000" w:themeColor="text1"/>
        </w:rPr>
        <w:t xml:space="preserve">. </w:t>
      </w:r>
    </w:p>
    <w:tbl>
      <w:tblPr>
        <w:tblStyle w:val="Tabela-Siatka"/>
        <w:tblW w:w="5157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937"/>
        <w:gridCol w:w="628"/>
        <w:gridCol w:w="273"/>
        <w:gridCol w:w="6"/>
        <w:gridCol w:w="1846"/>
        <w:gridCol w:w="1301"/>
        <w:gridCol w:w="2523"/>
        <w:gridCol w:w="710"/>
        <w:gridCol w:w="1323"/>
        <w:gridCol w:w="1528"/>
        <w:gridCol w:w="1032"/>
        <w:gridCol w:w="21"/>
        <w:gridCol w:w="1127"/>
        <w:gridCol w:w="12"/>
        <w:gridCol w:w="2042"/>
      </w:tblGrid>
      <w:tr w:rsidR="00201BCE" w:rsidRPr="008C606D" w14:paraId="4A73AD02" w14:textId="77777777" w:rsidTr="008D4230">
        <w:trPr>
          <w:trHeight w:val="630"/>
        </w:trPr>
        <w:tc>
          <w:tcPr>
            <w:tcW w:w="306" w:type="pct"/>
          </w:tcPr>
          <w:p w14:paraId="22A1FD6E" w14:textId="77777777" w:rsidR="00201BCE" w:rsidRPr="008C606D" w:rsidRDefault="00201BCE" w:rsidP="000A534D">
            <w:pPr>
              <w:ind w:left="-80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Lp.</w:t>
            </w:r>
          </w:p>
        </w:tc>
        <w:tc>
          <w:tcPr>
            <w:tcW w:w="294" w:type="pct"/>
            <w:gridSpan w:val="2"/>
          </w:tcPr>
          <w:p w14:paraId="7B80B7B2" w14:textId="77777777" w:rsidR="00201BCE" w:rsidRDefault="00201BCE" w:rsidP="000A534D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</w:p>
          <w:p w14:paraId="3B842D0B" w14:textId="04CB04B8" w:rsidR="00201BCE" w:rsidRPr="008C606D" w:rsidRDefault="00201BCE" w:rsidP="000A534D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</w:t>
            </w:r>
          </w:p>
        </w:tc>
        <w:tc>
          <w:tcPr>
            <w:tcW w:w="605" w:type="pct"/>
            <w:gridSpan w:val="2"/>
          </w:tcPr>
          <w:p w14:paraId="2A2C6C38" w14:textId="77777777" w:rsidR="00201BCE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</w:p>
          <w:p w14:paraId="58C0CECB" w14:textId="1F68B1BB" w:rsidR="00201BCE" w:rsidRPr="00D92CC2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D92CC2">
              <w:rPr>
                <w:rFonts w:ascii="SGGW Sans Light" w:hAnsi="SGGW Sans Light"/>
                <w:sz w:val="18"/>
                <w:szCs w:val="18"/>
              </w:rPr>
              <w:t>POMIESZCZENIE</w:t>
            </w:r>
          </w:p>
        </w:tc>
        <w:tc>
          <w:tcPr>
            <w:tcW w:w="425" w:type="pct"/>
          </w:tcPr>
          <w:p w14:paraId="77CA2CBE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Nazwa pozycji</w:t>
            </w:r>
          </w:p>
        </w:tc>
        <w:tc>
          <w:tcPr>
            <w:tcW w:w="824" w:type="pct"/>
          </w:tcPr>
          <w:p w14:paraId="1218773A" w14:textId="77777777" w:rsidR="00201BCE" w:rsidRDefault="00201BCE" w:rsidP="000A534D">
            <w:pPr>
              <w:rPr>
                <w:rFonts w:ascii="SGGW Sans Light" w:hAnsi="SGGW Sans Light"/>
              </w:rPr>
            </w:pPr>
          </w:p>
          <w:p w14:paraId="22235D8D" w14:textId="2C1C12C3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Nazwa</w:t>
            </w:r>
            <w:r>
              <w:rPr>
                <w:rFonts w:ascii="SGGW Sans Light" w:hAnsi="SGGW Sans Light"/>
              </w:rPr>
              <w:t xml:space="preserve"> asortymentu</w:t>
            </w:r>
          </w:p>
        </w:tc>
        <w:tc>
          <w:tcPr>
            <w:tcW w:w="232" w:type="pct"/>
          </w:tcPr>
          <w:p w14:paraId="7FF9E1B1" w14:textId="77777777" w:rsidR="00201BCE" w:rsidRDefault="00201BCE" w:rsidP="000A534D">
            <w:pPr>
              <w:jc w:val="center"/>
              <w:rPr>
                <w:rFonts w:ascii="SGGW Sans Light" w:hAnsi="SGGW Sans Light"/>
              </w:rPr>
            </w:pPr>
          </w:p>
          <w:p w14:paraId="41C8ACAF" w14:textId="4C0892F0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Ilość</w:t>
            </w:r>
          </w:p>
        </w:tc>
        <w:tc>
          <w:tcPr>
            <w:tcW w:w="432" w:type="pct"/>
          </w:tcPr>
          <w:p w14:paraId="5FB48E7F" w14:textId="798D074A" w:rsidR="00201BCE" w:rsidRPr="00631FA3" w:rsidRDefault="00BB7811" w:rsidP="00BB7811">
            <w:pPr>
              <w:rPr>
                <w:rFonts w:ascii="SGGW Sans Light" w:hAnsi="SGGW Sans Light"/>
                <w:vertAlign w:val="superscript"/>
              </w:rPr>
            </w:pPr>
            <w:r w:rsidRPr="00BB7811">
              <w:rPr>
                <w:rFonts w:ascii="SGGW Sans Light" w:hAnsi="SGGW Sans Light"/>
              </w:rPr>
              <w:t>Nazwa i typ (producent, model</w:t>
            </w:r>
            <w:r>
              <w:rPr>
                <w:rFonts w:ascii="SGGW Sans Light" w:hAnsi="SGGW Sans Light"/>
              </w:rPr>
              <w:t>, typ</w:t>
            </w:r>
            <w:r w:rsidRPr="00BB7811">
              <w:rPr>
                <w:rFonts w:ascii="SGGW Sans Light" w:hAnsi="SGGW Sans Light"/>
              </w:rPr>
              <w:t xml:space="preserve">) oferowanego </w:t>
            </w:r>
            <w:r>
              <w:rPr>
                <w:rFonts w:ascii="SGGW Sans Light" w:hAnsi="SGGW Sans Light"/>
              </w:rPr>
              <w:t>produktu</w:t>
            </w:r>
            <w:r w:rsidR="00631FA3">
              <w:rPr>
                <w:rFonts w:ascii="SGGW Sans Light" w:hAnsi="SGGW Sans Light"/>
                <w:vertAlign w:val="superscript"/>
              </w:rPr>
              <w:t>*)</w:t>
            </w:r>
          </w:p>
        </w:tc>
        <w:tc>
          <w:tcPr>
            <w:tcW w:w="499" w:type="pct"/>
          </w:tcPr>
          <w:p w14:paraId="4A9593D5" w14:textId="49085513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Cena jednostkowa (zł)</w:t>
            </w:r>
          </w:p>
        </w:tc>
        <w:tc>
          <w:tcPr>
            <w:tcW w:w="337" w:type="pct"/>
          </w:tcPr>
          <w:p w14:paraId="3817298C" w14:textId="77777777" w:rsidR="00201BCE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Wartość netto (zł)</w:t>
            </w:r>
          </w:p>
          <w:p w14:paraId="67553F8C" w14:textId="4CF4D99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D92CC2">
              <w:rPr>
                <w:rFonts w:ascii="SGGW Sans Light" w:hAnsi="SGGW Sans Light"/>
                <w:sz w:val="12"/>
                <w:szCs w:val="12"/>
              </w:rPr>
              <w:t>(ilość x cena jednostkowa)</w:t>
            </w:r>
            <w:r>
              <w:rPr>
                <w:rFonts w:ascii="SGGW Sans Light" w:hAnsi="SGGW Sans Light"/>
              </w:rPr>
              <w:t xml:space="preserve"> </w:t>
            </w:r>
          </w:p>
        </w:tc>
        <w:tc>
          <w:tcPr>
            <w:tcW w:w="379" w:type="pct"/>
            <w:gridSpan w:val="3"/>
          </w:tcPr>
          <w:p w14:paraId="4C73D0A6" w14:textId="325DA0F6" w:rsidR="00201BCE" w:rsidRPr="008C606D" w:rsidRDefault="00201BCE" w:rsidP="000A534D">
            <w:pPr>
              <w:rPr>
                <w:rFonts w:ascii="SGGW Sans Light" w:hAnsi="SGGW Sans Light"/>
              </w:rPr>
            </w:pPr>
            <w:proofErr w:type="gramStart"/>
            <w:r>
              <w:rPr>
                <w:rFonts w:ascii="SGGW Sans Light" w:hAnsi="SGGW Sans Light"/>
              </w:rPr>
              <w:t>Wartość  VAT</w:t>
            </w:r>
            <w:proofErr w:type="gramEnd"/>
            <w:r>
              <w:rPr>
                <w:rFonts w:ascii="SGGW Sans Light" w:hAnsi="SGGW Sans Light"/>
              </w:rPr>
              <w:t xml:space="preserve">(zł) </w:t>
            </w:r>
            <w:r w:rsidRPr="00D92CC2">
              <w:rPr>
                <w:rFonts w:ascii="SGGW Sans Light" w:hAnsi="SGGW Sans Light"/>
                <w:sz w:val="16"/>
                <w:szCs w:val="16"/>
              </w:rPr>
              <w:t>(VAT 23 %)</w:t>
            </w:r>
            <w:r>
              <w:rPr>
                <w:rFonts w:ascii="SGGW Sans Light" w:hAnsi="SGGW Sans Light"/>
              </w:rPr>
              <w:t xml:space="preserve">  </w:t>
            </w:r>
          </w:p>
        </w:tc>
        <w:tc>
          <w:tcPr>
            <w:tcW w:w="667" w:type="pct"/>
          </w:tcPr>
          <w:p w14:paraId="121854A3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Wartość brutto (zł)</w:t>
            </w:r>
          </w:p>
        </w:tc>
      </w:tr>
      <w:tr w:rsidR="00201BCE" w:rsidRPr="008C606D" w14:paraId="6202E788" w14:textId="77777777" w:rsidTr="008D4230">
        <w:trPr>
          <w:trHeight w:val="150"/>
        </w:trPr>
        <w:tc>
          <w:tcPr>
            <w:tcW w:w="306" w:type="pct"/>
          </w:tcPr>
          <w:p w14:paraId="0F349DC2" w14:textId="5CA9C10B" w:rsidR="00201BCE" w:rsidRPr="008C606D" w:rsidRDefault="00201BCE" w:rsidP="00D92CC2">
            <w:pPr>
              <w:ind w:left="-80"/>
              <w:jc w:val="center"/>
              <w:rPr>
                <w:rFonts w:ascii="SGGW Sans Light" w:hAnsi="SGGW Sans Light"/>
              </w:rPr>
            </w:pPr>
            <w:r>
              <w:rPr>
                <w:rFonts w:ascii="SGGW Sans Light" w:hAnsi="SGGW Sans Light"/>
              </w:rPr>
              <w:t>1)</w:t>
            </w:r>
          </w:p>
        </w:tc>
        <w:tc>
          <w:tcPr>
            <w:tcW w:w="294" w:type="pct"/>
            <w:gridSpan w:val="2"/>
          </w:tcPr>
          <w:p w14:paraId="7094C941" w14:textId="2CCB0FFD" w:rsidR="00201BCE" w:rsidRPr="008C606D" w:rsidRDefault="00201BCE" w:rsidP="00D92CC2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  <w:r>
              <w:rPr>
                <w:rFonts w:ascii="SGGW Sans Light" w:hAnsi="SGGW Sans Light"/>
                <w:sz w:val="18"/>
                <w:szCs w:val="18"/>
              </w:rPr>
              <w:t>2)</w:t>
            </w:r>
          </w:p>
        </w:tc>
        <w:tc>
          <w:tcPr>
            <w:tcW w:w="605" w:type="pct"/>
            <w:gridSpan w:val="2"/>
          </w:tcPr>
          <w:p w14:paraId="16F9C225" w14:textId="4B677CEC" w:rsidR="00201BCE" w:rsidRPr="008C606D" w:rsidRDefault="00201BCE" w:rsidP="00D92CC2">
            <w:pPr>
              <w:jc w:val="center"/>
              <w:rPr>
                <w:rFonts w:ascii="SGGW Sans Light" w:hAnsi="SGGW Sans Light"/>
              </w:rPr>
            </w:pPr>
            <w:r>
              <w:rPr>
                <w:rFonts w:ascii="SGGW Sans Light" w:hAnsi="SGGW Sans Light"/>
              </w:rPr>
              <w:t>3)</w:t>
            </w:r>
          </w:p>
        </w:tc>
        <w:tc>
          <w:tcPr>
            <w:tcW w:w="425" w:type="pct"/>
          </w:tcPr>
          <w:p w14:paraId="0699BEEA" w14:textId="43DF2197" w:rsidR="00201BCE" w:rsidRPr="008C606D" w:rsidRDefault="00201BCE" w:rsidP="00D92CC2">
            <w:pPr>
              <w:jc w:val="center"/>
              <w:rPr>
                <w:rFonts w:ascii="SGGW Sans Light" w:hAnsi="SGGW Sans Light"/>
              </w:rPr>
            </w:pPr>
            <w:r>
              <w:rPr>
                <w:rFonts w:ascii="SGGW Sans Light" w:hAnsi="SGGW Sans Light"/>
              </w:rPr>
              <w:t>4)</w:t>
            </w:r>
          </w:p>
        </w:tc>
        <w:tc>
          <w:tcPr>
            <w:tcW w:w="824" w:type="pct"/>
          </w:tcPr>
          <w:p w14:paraId="533DD6B2" w14:textId="5F757C2E" w:rsidR="00201BCE" w:rsidRPr="008C606D" w:rsidRDefault="00201BCE" w:rsidP="00D92CC2">
            <w:pPr>
              <w:jc w:val="center"/>
              <w:rPr>
                <w:rFonts w:ascii="SGGW Sans Light" w:hAnsi="SGGW Sans Light"/>
              </w:rPr>
            </w:pPr>
            <w:r>
              <w:rPr>
                <w:rFonts w:ascii="SGGW Sans Light" w:hAnsi="SGGW Sans Light"/>
              </w:rPr>
              <w:t>5)</w:t>
            </w:r>
          </w:p>
        </w:tc>
        <w:tc>
          <w:tcPr>
            <w:tcW w:w="232" w:type="pct"/>
          </w:tcPr>
          <w:p w14:paraId="066253A4" w14:textId="1551BD9E" w:rsidR="00201BCE" w:rsidRPr="008C606D" w:rsidRDefault="00201BCE" w:rsidP="00D92CC2">
            <w:pPr>
              <w:jc w:val="center"/>
              <w:rPr>
                <w:rFonts w:ascii="SGGW Sans Light" w:hAnsi="SGGW Sans Light"/>
              </w:rPr>
            </w:pPr>
            <w:r>
              <w:rPr>
                <w:rFonts w:ascii="SGGW Sans Light" w:hAnsi="SGGW Sans Light"/>
              </w:rPr>
              <w:t>6)</w:t>
            </w:r>
          </w:p>
        </w:tc>
        <w:tc>
          <w:tcPr>
            <w:tcW w:w="432" w:type="pct"/>
          </w:tcPr>
          <w:p w14:paraId="40F77AFC" w14:textId="64A4E588" w:rsidR="00201BCE" w:rsidRDefault="009C4D89" w:rsidP="00D92CC2">
            <w:pPr>
              <w:jc w:val="center"/>
              <w:rPr>
                <w:rFonts w:ascii="SGGW Sans Light" w:hAnsi="SGGW Sans Light"/>
              </w:rPr>
            </w:pPr>
            <w:r>
              <w:rPr>
                <w:rFonts w:ascii="SGGW Sans Light" w:hAnsi="SGGW Sans Light"/>
              </w:rPr>
              <w:t>7)</w:t>
            </w:r>
          </w:p>
        </w:tc>
        <w:tc>
          <w:tcPr>
            <w:tcW w:w="499" w:type="pct"/>
          </w:tcPr>
          <w:p w14:paraId="052F806A" w14:textId="0616D4A9" w:rsidR="00201BCE" w:rsidRPr="008C606D" w:rsidRDefault="009C4D89" w:rsidP="00D92CC2">
            <w:pPr>
              <w:jc w:val="center"/>
              <w:rPr>
                <w:rFonts w:ascii="SGGW Sans Light" w:hAnsi="SGGW Sans Light"/>
              </w:rPr>
            </w:pPr>
            <w:r>
              <w:rPr>
                <w:rFonts w:ascii="SGGW Sans Light" w:hAnsi="SGGW Sans Light"/>
              </w:rPr>
              <w:t>8</w:t>
            </w:r>
            <w:r w:rsidR="00201BCE">
              <w:rPr>
                <w:rFonts w:ascii="SGGW Sans Light" w:hAnsi="SGGW Sans Light"/>
              </w:rPr>
              <w:t>)</w:t>
            </w:r>
          </w:p>
        </w:tc>
        <w:tc>
          <w:tcPr>
            <w:tcW w:w="337" w:type="pct"/>
          </w:tcPr>
          <w:p w14:paraId="0A5E2114" w14:textId="6C611286" w:rsidR="00201BCE" w:rsidRPr="00D92CC2" w:rsidRDefault="009C4D89" w:rsidP="00D92CC2">
            <w:pPr>
              <w:jc w:val="center"/>
              <w:rPr>
                <w:rFonts w:ascii="SGGW Sans Light" w:hAnsi="SGGW Sans Light"/>
              </w:rPr>
            </w:pPr>
            <w:r>
              <w:rPr>
                <w:rFonts w:ascii="SGGW Sans Light" w:hAnsi="SGGW Sans Light"/>
              </w:rPr>
              <w:t>9</w:t>
            </w:r>
            <w:r w:rsidR="00201BCE" w:rsidRPr="00D92CC2">
              <w:rPr>
                <w:rFonts w:ascii="SGGW Sans Light" w:hAnsi="SGGW Sans Light"/>
              </w:rPr>
              <w:t>)</w:t>
            </w:r>
          </w:p>
        </w:tc>
        <w:tc>
          <w:tcPr>
            <w:tcW w:w="379" w:type="pct"/>
            <w:gridSpan w:val="3"/>
          </w:tcPr>
          <w:p w14:paraId="5827A314" w14:textId="58D06692" w:rsidR="00201BCE" w:rsidRDefault="009C4D89" w:rsidP="00D92CC2">
            <w:pPr>
              <w:jc w:val="center"/>
              <w:rPr>
                <w:rFonts w:ascii="SGGW Sans Light" w:hAnsi="SGGW Sans Light"/>
              </w:rPr>
            </w:pPr>
            <w:r>
              <w:rPr>
                <w:rFonts w:ascii="SGGW Sans Light" w:hAnsi="SGGW Sans Light"/>
              </w:rPr>
              <w:t>10</w:t>
            </w:r>
            <w:r w:rsidR="00201BCE">
              <w:rPr>
                <w:rFonts w:ascii="SGGW Sans Light" w:hAnsi="SGGW Sans Light"/>
              </w:rPr>
              <w:t>)</w:t>
            </w:r>
          </w:p>
        </w:tc>
        <w:tc>
          <w:tcPr>
            <w:tcW w:w="667" w:type="pct"/>
          </w:tcPr>
          <w:p w14:paraId="03A8138E" w14:textId="52DCC8CD" w:rsidR="00201BCE" w:rsidRPr="008C606D" w:rsidRDefault="00201BCE" w:rsidP="00D92CC2">
            <w:pPr>
              <w:jc w:val="center"/>
              <w:rPr>
                <w:rFonts w:ascii="SGGW Sans Light" w:hAnsi="SGGW Sans Light"/>
              </w:rPr>
            </w:pPr>
            <w:r>
              <w:rPr>
                <w:rFonts w:ascii="SGGW Sans Light" w:hAnsi="SGGW Sans Light"/>
              </w:rPr>
              <w:t>1</w:t>
            </w:r>
            <w:r w:rsidR="009C4D89">
              <w:rPr>
                <w:rFonts w:ascii="SGGW Sans Light" w:hAnsi="SGGW Sans Light"/>
              </w:rPr>
              <w:t>1</w:t>
            </w:r>
            <w:r>
              <w:rPr>
                <w:rFonts w:ascii="SGGW Sans Light" w:hAnsi="SGGW Sans Light"/>
              </w:rPr>
              <w:t>)</w:t>
            </w:r>
          </w:p>
        </w:tc>
      </w:tr>
      <w:tr w:rsidR="00201BCE" w:rsidRPr="008C606D" w14:paraId="6A43B626" w14:textId="77777777" w:rsidTr="008D4230">
        <w:tc>
          <w:tcPr>
            <w:tcW w:w="306" w:type="pct"/>
          </w:tcPr>
          <w:p w14:paraId="52C0FD9E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50CE72B6" w14:textId="77777777" w:rsidR="00201BCE" w:rsidRPr="008C606D" w:rsidRDefault="00201BCE" w:rsidP="000A534D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0</w:t>
            </w:r>
          </w:p>
        </w:tc>
        <w:tc>
          <w:tcPr>
            <w:tcW w:w="605" w:type="pct"/>
            <w:gridSpan w:val="2"/>
          </w:tcPr>
          <w:p w14:paraId="1B138191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0.04.01</w:t>
            </w:r>
          </w:p>
        </w:tc>
        <w:tc>
          <w:tcPr>
            <w:tcW w:w="425" w:type="pct"/>
          </w:tcPr>
          <w:p w14:paraId="565E5C29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20msw01</w:t>
            </w:r>
          </w:p>
        </w:tc>
        <w:tc>
          <w:tcPr>
            <w:tcW w:w="824" w:type="pct"/>
          </w:tcPr>
          <w:p w14:paraId="7D026B7B" w14:textId="1A4B070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 xml:space="preserve">Stół wyspowy </w:t>
            </w:r>
          </w:p>
        </w:tc>
        <w:tc>
          <w:tcPr>
            <w:tcW w:w="232" w:type="pct"/>
          </w:tcPr>
          <w:p w14:paraId="60E23EAC" w14:textId="77777777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30EE08F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628B4963" w14:textId="340EA573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148B534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40077FD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AC1721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1C42B60" w14:textId="77777777" w:rsidTr="008D4230">
        <w:tc>
          <w:tcPr>
            <w:tcW w:w="306" w:type="pct"/>
          </w:tcPr>
          <w:p w14:paraId="42AFB422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699E5E81" w14:textId="77777777" w:rsidR="00201BCE" w:rsidRPr="008C606D" w:rsidRDefault="00201BCE" w:rsidP="000A534D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0</w:t>
            </w:r>
          </w:p>
        </w:tc>
        <w:tc>
          <w:tcPr>
            <w:tcW w:w="605" w:type="pct"/>
            <w:gridSpan w:val="2"/>
          </w:tcPr>
          <w:p w14:paraId="7B9C791D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0.04.01</w:t>
            </w:r>
          </w:p>
        </w:tc>
        <w:tc>
          <w:tcPr>
            <w:tcW w:w="425" w:type="pct"/>
          </w:tcPr>
          <w:p w14:paraId="3CDF5036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21msw02</w:t>
            </w:r>
          </w:p>
        </w:tc>
        <w:tc>
          <w:tcPr>
            <w:tcW w:w="824" w:type="pct"/>
          </w:tcPr>
          <w:p w14:paraId="5E14F910" w14:textId="2158200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wyspowy</w:t>
            </w:r>
          </w:p>
        </w:tc>
        <w:tc>
          <w:tcPr>
            <w:tcW w:w="232" w:type="pct"/>
          </w:tcPr>
          <w:p w14:paraId="65A3C5A9" w14:textId="77777777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178B5C2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56E2BEFB" w14:textId="027682FA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53C5942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5DD258E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69A8F4C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0ABCBC98" w14:textId="77777777" w:rsidTr="008D4230">
        <w:tc>
          <w:tcPr>
            <w:tcW w:w="306" w:type="pct"/>
          </w:tcPr>
          <w:p w14:paraId="2DC0BF9E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5683DDA6" w14:textId="77777777" w:rsidR="00201BCE" w:rsidRPr="008C606D" w:rsidRDefault="00201BCE" w:rsidP="000A534D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0</w:t>
            </w:r>
          </w:p>
        </w:tc>
        <w:tc>
          <w:tcPr>
            <w:tcW w:w="605" w:type="pct"/>
            <w:gridSpan w:val="2"/>
          </w:tcPr>
          <w:p w14:paraId="1BDB0D90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0.04.01</w:t>
            </w:r>
          </w:p>
        </w:tc>
        <w:tc>
          <w:tcPr>
            <w:tcW w:w="425" w:type="pct"/>
          </w:tcPr>
          <w:p w14:paraId="3DA40223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30b02</w:t>
            </w:r>
          </w:p>
        </w:tc>
        <w:tc>
          <w:tcPr>
            <w:tcW w:w="824" w:type="pct"/>
          </w:tcPr>
          <w:p w14:paraId="57F2D4BA" w14:textId="33F3E83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biurko</w:t>
            </w:r>
          </w:p>
        </w:tc>
        <w:tc>
          <w:tcPr>
            <w:tcW w:w="232" w:type="pct"/>
          </w:tcPr>
          <w:p w14:paraId="19D7BF83" w14:textId="77777777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29F10DF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04DAB333" w14:textId="08D9E349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55195E4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4941BC5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9E2BEC0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042FC080" w14:textId="77777777" w:rsidTr="008D4230">
        <w:tc>
          <w:tcPr>
            <w:tcW w:w="306" w:type="pct"/>
          </w:tcPr>
          <w:p w14:paraId="059BDBFA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4752C79B" w14:textId="77777777" w:rsidR="00201BCE" w:rsidRPr="008C606D" w:rsidRDefault="00201BCE" w:rsidP="000A534D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0</w:t>
            </w:r>
          </w:p>
        </w:tc>
        <w:tc>
          <w:tcPr>
            <w:tcW w:w="605" w:type="pct"/>
            <w:gridSpan w:val="2"/>
          </w:tcPr>
          <w:p w14:paraId="4DC07194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0.04.01</w:t>
            </w:r>
          </w:p>
        </w:tc>
        <w:tc>
          <w:tcPr>
            <w:tcW w:w="425" w:type="pct"/>
          </w:tcPr>
          <w:p w14:paraId="6AD226A9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31lesfla</w:t>
            </w:r>
          </w:p>
        </w:tc>
        <w:tc>
          <w:tcPr>
            <w:tcW w:w="824" w:type="pct"/>
          </w:tcPr>
          <w:p w14:paraId="1B2210D1" w14:textId="165CA7F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04EBD94D" w14:textId="77777777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26158FD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66FC1B5D" w14:textId="7B48774C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70B2A80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10E6292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68C5B7F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596261ED" w14:textId="77777777" w:rsidTr="008D4230">
        <w:tc>
          <w:tcPr>
            <w:tcW w:w="306" w:type="pct"/>
          </w:tcPr>
          <w:p w14:paraId="36F89756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79D297DA" w14:textId="77777777" w:rsidR="00201BCE" w:rsidRPr="008C606D" w:rsidRDefault="00201BCE" w:rsidP="000A534D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0</w:t>
            </w:r>
          </w:p>
        </w:tc>
        <w:tc>
          <w:tcPr>
            <w:tcW w:w="605" w:type="pct"/>
            <w:gridSpan w:val="2"/>
          </w:tcPr>
          <w:p w14:paraId="1F188FB1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0.04.01</w:t>
            </w:r>
          </w:p>
        </w:tc>
        <w:tc>
          <w:tcPr>
            <w:tcW w:w="425" w:type="pct"/>
          </w:tcPr>
          <w:p w14:paraId="0C4D38C5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50lerg1</w:t>
            </w:r>
          </w:p>
        </w:tc>
        <w:tc>
          <w:tcPr>
            <w:tcW w:w="824" w:type="pct"/>
          </w:tcPr>
          <w:p w14:paraId="09878B47" w14:textId="4F20ED6E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Regał</w:t>
            </w:r>
          </w:p>
        </w:tc>
        <w:tc>
          <w:tcPr>
            <w:tcW w:w="232" w:type="pct"/>
          </w:tcPr>
          <w:p w14:paraId="2FF6CEA1" w14:textId="77777777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3</w:t>
            </w:r>
          </w:p>
        </w:tc>
        <w:tc>
          <w:tcPr>
            <w:tcW w:w="432" w:type="pct"/>
          </w:tcPr>
          <w:p w14:paraId="0284B4E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A61B3EE" w14:textId="78C396FF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0140893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23DC5E4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5819306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0789C30" w14:textId="77777777" w:rsidTr="008D4230">
        <w:tc>
          <w:tcPr>
            <w:tcW w:w="306" w:type="pct"/>
          </w:tcPr>
          <w:p w14:paraId="2E53B157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5BC73431" w14:textId="77777777" w:rsidR="00201BCE" w:rsidRPr="008C606D" w:rsidRDefault="00201BCE" w:rsidP="000A534D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0</w:t>
            </w:r>
          </w:p>
        </w:tc>
        <w:tc>
          <w:tcPr>
            <w:tcW w:w="605" w:type="pct"/>
            <w:gridSpan w:val="2"/>
          </w:tcPr>
          <w:p w14:paraId="042A10A0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0.04.01</w:t>
            </w:r>
          </w:p>
        </w:tc>
        <w:tc>
          <w:tcPr>
            <w:tcW w:w="425" w:type="pct"/>
          </w:tcPr>
          <w:p w14:paraId="5CCC6EEA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51sz02</w:t>
            </w:r>
          </w:p>
        </w:tc>
        <w:tc>
          <w:tcPr>
            <w:tcW w:w="824" w:type="pct"/>
          </w:tcPr>
          <w:p w14:paraId="29C7E7F7" w14:textId="3D4181FB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Szafa wysoka</w:t>
            </w:r>
          </w:p>
        </w:tc>
        <w:tc>
          <w:tcPr>
            <w:tcW w:w="232" w:type="pct"/>
          </w:tcPr>
          <w:p w14:paraId="751ACA37" w14:textId="77777777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3</w:t>
            </w:r>
          </w:p>
        </w:tc>
        <w:tc>
          <w:tcPr>
            <w:tcW w:w="432" w:type="pct"/>
          </w:tcPr>
          <w:p w14:paraId="4BE1C2E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1FCC97DE" w14:textId="348E2302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06EAEB1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7D4A1AE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EF74E0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232D3BFA" w14:textId="77777777" w:rsidTr="008D4230">
        <w:tc>
          <w:tcPr>
            <w:tcW w:w="306" w:type="pct"/>
          </w:tcPr>
          <w:p w14:paraId="7E0CA1C5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45A6F595" w14:textId="77777777" w:rsidR="00201BCE" w:rsidRPr="008C606D" w:rsidRDefault="00201BCE" w:rsidP="000A534D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0</w:t>
            </w:r>
          </w:p>
        </w:tc>
        <w:tc>
          <w:tcPr>
            <w:tcW w:w="605" w:type="pct"/>
            <w:gridSpan w:val="2"/>
          </w:tcPr>
          <w:p w14:paraId="31282813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0.04.02</w:t>
            </w:r>
          </w:p>
        </w:tc>
        <w:tc>
          <w:tcPr>
            <w:tcW w:w="425" w:type="pct"/>
          </w:tcPr>
          <w:p w14:paraId="6C963DA9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20cfbik</w:t>
            </w:r>
          </w:p>
        </w:tc>
        <w:tc>
          <w:tcPr>
            <w:tcW w:w="824" w:type="pct"/>
          </w:tcPr>
          <w:p w14:paraId="5AC877A6" w14:textId="2F5EC8D8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Stół/boksy sensoryczne</w:t>
            </w:r>
          </w:p>
        </w:tc>
        <w:tc>
          <w:tcPr>
            <w:tcW w:w="232" w:type="pct"/>
          </w:tcPr>
          <w:p w14:paraId="57A313DD" w14:textId="75467723" w:rsidR="00201BCE" w:rsidRPr="008C606D" w:rsidRDefault="0068425E" w:rsidP="000A534D">
            <w:pPr>
              <w:jc w:val="center"/>
              <w:rPr>
                <w:rFonts w:ascii="SGGW Sans Light" w:hAnsi="SGGW Sans Light"/>
              </w:rPr>
            </w:pPr>
            <w:r>
              <w:rPr>
                <w:rFonts w:ascii="SGGW Sans Light" w:hAnsi="SGGW Sans Light"/>
              </w:rPr>
              <w:t>5</w:t>
            </w:r>
          </w:p>
        </w:tc>
        <w:tc>
          <w:tcPr>
            <w:tcW w:w="432" w:type="pct"/>
          </w:tcPr>
          <w:p w14:paraId="4ED409B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63DE917" w14:textId="1B134F40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3023EF1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6D98607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9B9423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75FE6CE" w14:textId="77777777" w:rsidTr="008D4230">
        <w:tc>
          <w:tcPr>
            <w:tcW w:w="306" w:type="pct"/>
          </w:tcPr>
          <w:p w14:paraId="1962A80F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78D610CD" w14:textId="77777777" w:rsidR="00201BCE" w:rsidRPr="008C606D" w:rsidRDefault="00201BCE" w:rsidP="000A534D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0</w:t>
            </w:r>
          </w:p>
        </w:tc>
        <w:tc>
          <w:tcPr>
            <w:tcW w:w="605" w:type="pct"/>
            <w:gridSpan w:val="2"/>
          </w:tcPr>
          <w:p w14:paraId="474F8202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0.04.02</w:t>
            </w:r>
          </w:p>
        </w:tc>
        <w:tc>
          <w:tcPr>
            <w:tcW w:w="425" w:type="pct"/>
          </w:tcPr>
          <w:p w14:paraId="503B522E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21cfbik</w:t>
            </w:r>
          </w:p>
        </w:tc>
        <w:tc>
          <w:tcPr>
            <w:tcW w:w="824" w:type="pct"/>
          </w:tcPr>
          <w:p w14:paraId="0ECC852E" w14:textId="0F4B9D8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Stół/boksy sensoryczne</w:t>
            </w:r>
          </w:p>
        </w:tc>
        <w:tc>
          <w:tcPr>
            <w:tcW w:w="232" w:type="pct"/>
          </w:tcPr>
          <w:p w14:paraId="571E00B7" w14:textId="2DC18FD7" w:rsidR="00201BCE" w:rsidRPr="008C606D" w:rsidRDefault="0068425E" w:rsidP="000A534D">
            <w:pPr>
              <w:jc w:val="center"/>
              <w:rPr>
                <w:rFonts w:ascii="SGGW Sans Light" w:hAnsi="SGGW Sans Light"/>
              </w:rPr>
            </w:pPr>
            <w:r>
              <w:rPr>
                <w:rFonts w:ascii="SGGW Sans Light" w:hAnsi="SGGW Sans Light"/>
              </w:rPr>
              <w:t>5</w:t>
            </w:r>
          </w:p>
        </w:tc>
        <w:tc>
          <w:tcPr>
            <w:tcW w:w="432" w:type="pct"/>
          </w:tcPr>
          <w:p w14:paraId="6F42E49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350E3F81" w14:textId="668AA0AC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7EA6F53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661AA93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27DA28E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58E3D637" w14:textId="77777777" w:rsidTr="008D4230">
        <w:tc>
          <w:tcPr>
            <w:tcW w:w="306" w:type="pct"/>
          </w:tcPr>
          <w:p w14:paraId="35265237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1A2CD8AE" w14:textId="77777777" w:rsidR="00201BCE" w:rsidRPr="008C606D" w:rsidRDefault="00201BCE" w:rsidP="000A534D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0</w:t>
            </w:r>
          </w:p>
        </w:tc>
        <w:tc>
          <w:tcPr>
            <w:tcW w:w="605" w:type="pct"/>
            <w:gridSpan w:val="2"/>
          </w:tcPr>
          <w:p w14:paraId="458156BD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0.04.02</w:t>
            </w:r>
          </w:p>
        </w:tc>
        <w:tc>
          <w:tcPr>
            <w:tcW w:w="425" w:type="pct"/>
          </w:tcPr>
          <w:p w14:paraId="0DE96E19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50leszla</w:t>
            </w:r>
          </w:p>
        </w:tc>
        <w:tc>
          <w:tcPr>
            <w:tcW w:w="824" w:type="pct"/>
          </w:tcPr>
          <w:p w14:paraId="4F317BF7" w14:textId="62E6FCD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Szafa wysoka na cokole</w:t>
            </w:r>
          </w:p>
        </w:tc>
        <w:tc>
          <w:tcPr>
            <w:tcW w:w="232" w:type="pct"/>
          </w:tcPr>
          <w:p w14:paraId="386D8620" w14:textId="77777777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31BB99B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5CBF59D5" w14:textId="4D72372D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33E622E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1ED6190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68A762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576B8BEB" w14:textId="77777777" w:rsidTr="008D4230">
        <w:tc>
          <w:tcPr>
            <w:tcW w:w="306" w:type="pct"/>
          </w:tcPr>
          <w:p w14:paraId="379DD539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3D09ABFF" w14:textId="77777777" w:rsidR="00201BCE" w:rsidRPr="008C606D" w:rsidRDefault="00201BCE" w:rsidP="000A534D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0</w:t>
            </w:r>
          </w:p>
        </w:tc>
        <w:tc>
          <w:tcPr>
            <w:tcW w:w="605" w:type="pct"/>
            <w:gridSpan w:val="2"/>
          </w:tcPr>
          <w:p w14:paraId="371829A2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0.04.02</w:t>
            </w:r>
          </w:p>
        </w:tc>
        <w:tc>
          <w:tcPr>
            <w:tcW w:w="425" w:type="pct"/>
          </w:tcPr>
          <w:p w14:paraId="3501F715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51sz02</w:t>
            </w:r>
          </w:p>
        </w:tc>
        <w:tc>
          <w:tcPr>
            <w:tcW w:w="824" w:type="pct"/>
          </w:tcPr>
          <w:p w14:paraId="2770A231" w14:textId="527E91CE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Szafa wysoka</w:t>
            </w:r>
          </w:p>
        </w:tc>
        <w:tc>
          <w:tcPr>
            <w:tcW w:w="232" w:type="pct"/>
          </w:tcPr>
          <w:p w14:paraId="270B092B" w14:textId="77777777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3</w:t>
            </w:r>
          </w:p>
        </w:tc>
        <w:tc>
          <w:tcPr>
            <w:tcW w:w="432" w:type="pct"/>
          </w:tcPr>
          <w:p w14:paraId="7158F9F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6D6B8884" w14:textId="0953DD2F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51611E3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15D23F1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3DCC086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65526927" w14:textId="77777777" w:rsidTr="008D4230">
        <w:tc>
          <w:tcPr>
            <w:tcW w:w="306" w:type="pct"/>
          </w:tcPr>
          <w:p w14:paraId="53E3A62A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5F6A7365" w14:textId="77777777" w:rsidR="00201BCE" w:rsidRPr="008C606D" w:rsidRDefault="00201BCE" w:rsidP="000A534D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0</w:t>
            </w:r>
          </w:p>
        </w:tc>
        <w:tc>
          <w:tcPr>
            <w:tcW w:w="605" w:type="pct"/>
            <w:gridSpan w:val="2"/>
          </w:tcPr>
          <w:p w14:paraId="11D9D73D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0.04.04</w:t>
            </w:r>
          </w:p>
        </w:tc>
        <w:tc>
          <w:tcPr>
            <w:tcW w:w="425" w:type="pct"/>
          </w:tcPr>
          <w:p w14:paraId="6D230810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30b01</w:t>
            </w:r>
          </w:p>
        </w:tc>
        <w:tc>
          <w:tcPr>
            <w:tcW w:w="824" w:type="pct"/>
          </w:tcPr>
          <w:p w14:paraId="73F943E6" w14:textId="20B7557E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biurko</w:t>
            </w:r>
          </w:p>
        </w:tc>
        <w:tc>
          <w:tcPr>
            <w:tcW w:w="232" w:type="pct"/>
          </w:tcPr>
          <w:p w14:paraId="3CAEB296" w14:textId="77777777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2ABE37D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1505EADA" w14:textId="1B15B49A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1F0F762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2F35730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308B268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12B3CB6" w14:textId="77777777" w:rsidTr="008D4230">
        <w:tc>
          <w:tcPr>
            <w:tcW w:w="306" w:type="pct"/>
          </w:tcPr>
          <w:p w14:paraId="2598E206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7523C662" w14:textId="77777777" w:rsidR="00201BCE" w:rsidRPr="008C606D" w:rsidRDefault="00201BCE" w:rsidP="000A534D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0</w:t>
            </w:r>
          </w:p>
        </w:tc>
        <w:tc>
          <w:tcPr>
            <w:tcW w:w="605" w:type="pct"/>
            <w:gridSpan w:val="2"/>
          </w:tcPr>
          <w:p w14:paraId="787EA55E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0.04.04</w:t>
            </w:r>
          </w:p>
        </w:tc>
        <w:tc>
          <w:tcPr>
            <w:tcW w:w="425" w:type="pct"/>
          </w:tcPr>
          <w:p w14:paraId="2D9B0C73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50lreg1</w:t>
            </w:r>
          </w:p>
        </w:tc>
        <w:tc>
          <w:tcPr>
            <w:tcW w:w="824" w:type="pct"/>
          </w:tcPr>
          <w:p w14:paraId="303950A6" w14:textId="1E1D7BD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Regał</w:t>
            </w:r>
          </w:p>
        </w:tc>
        <w:tc>
          <w:tcPr>
            <w:tcW w:w="232" w:type="pct"/>
          </w:tcPr>
          <w:p w14:paraId="21D7C4FA" w14:textId="77777777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3</w:t>
            </w:r>
          </w:p>
        </w:tc>
        <w:tc>
          <w:tcPr>
            <w:tcW w:w="432" w:type="pct"/>
          </w:tcPr>
          <w:p w14:paraId="18D9DD20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6DAC6809" w14:textId="3B50765F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0A200A7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0A3E785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99B2D7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40F365A0" w14:textId="77777777" w:rsidTr="008D4230">
        <w:tc>
          <w:tcPr>
            <w:tcW w:w="306" w:type="pct"/>
          </w:tcPr>
          <w:p w14:paraId="22C50B34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7C4B91BE" w14:textId="77777777" w:rsidR="00201BCE" w:rsidRPr="008C606D" w:rsidRDefault="00201BCE" w:rsidP="000A534D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0</w:t>
            </w:r>
          </w:p>
        </w:tc>
        <w:tc>
          <w:tcPr>
            <w:tcW w:w="605" w:type="pct"/>
            <w:gridSpan w:val="2"/>
          </w:tcPr>
          <w:p w14:paraId="7A232DA4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0.04.05</w:t>
            </w:r>
          </w:p>
        </w:tc>
        <w:tc>
          <w:tcPr>
            <w:tcW w:w="425" w:type="pct"/>
          </w:tcPr>
          <w:p w14:paraId="329AE417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30msp01</w:t>
            </w:r>
          </w:p>
        </w:tc>
        <w:tc>
          <w:tcPr>
            <w:tcW w:w="824" w:type="pct"/>
          </w:tcPr>
          <w:p w14:paraId="7B2D1567" w14:textId="7148DE5E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0B9B0276" w14:textId="77777777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3D1315A8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54BA2E06" w14:textId="391A3293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05848F20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4973642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6AD6792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1FD19B2" w14:textId="77777777" w:rsidTr="008D4230">
        <w:tc>
          <w:tcPr>
            <w:tcW w:w="306" w:type="pct"/>
          </w:tcPr>
          <w:p w14:paraId="548E8078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79E35129" w14:textId="77777777" w:rsidR="00201BCE" w:rsidRPr="008C606D" w:rsidRDefault="00201BCE" w:rsidP="000A534D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0</w:t>
            </w:r>
          </w:p>
        </w:tc>
        <w:tc>
          <w:tcPr>
            <w:tcW w:w="605" w:type="pct"/>
            <w:gridSpan w:val="2"/>
          </w:tcPr>
          <w:p w14:paraId="20AD7C5F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0.04.05</w:t>
            </w:r>
          </w:p>
        </w:tc>
        <w:tc>
          <w:tcPr>
            <w:tcW w:w="425" w:type="pct"/>
          </w:tcPr>
          <w:p w14:paraId="3A890055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31msp02</w:t>
            </w:r>
          </w:p>
        </w:tc>
        <w:tc>
          <w:tcPr>
            <w:tcW w:w="824" w:type="pct"/>
          </w:tcPr>
          <w:p w14:paraId="34DEA315" w14:textId="59B3560B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5C232D2D" w14:textId="77777777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167B5E9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C88FB4D" w14:textId="5EDE6FFE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3E1D9EA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115C32C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915BCE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0C847C6" w14:textId="77777777" w:rsidTr="008D4230">
        <w:tc>
          <w:tcPr>
            <w:tcW w:w="306" w:type="pct"/>
          </w:tcPr>
          <w:p w14:paraId="15CFC6D1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5F0AEADC" w14:textId="77777777" w:rsidR="00201BCE" w:rsidRPr="008C606D" w:rsidRDefault="00201BCE" w:rsidP="000A534D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0</w:t>
            </w:r>
          </w:p>
        </w:tc>
        <w:tc>
          <w:tcPr>
            <w:tcW w:w="605" w:type="pct"/>
            <w:gridSpan w:val="2"/>
          </w:tcPr>
          <w:p w14:paraId="40E0D6D5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0.04.05</w:t>
            </w:r>
          </w:p>
        </w:tc>
        <w:tc>
          <w:tcPr>
            <w:tcW w:w="425" w:type="pct"/>
          </w:tcPr>
          <w:p w14:paraId="0C9E8C36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50lreg1</w:t>
            </w:r>
          </w:p>
        </w:tc>
        <w:tc>
          <w:tcPr>
            <w:tcW w:w="824" w:type="pct"/>
          </w:tcPr>
          <w:p w14:paraId="3975BD7F" w14:textId="17914A2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Regał</w:t>
            </w:r>
          </w:p>
        </w:tc>
        <w:tc>
          <w:tcPr>
            <w:tcW w:w="232" w:type="pct"/>
          </w:tcPr>
          <w:p w14:paraId="74F38EB8" w14:textId="77777777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0D7FEC5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3EB72407" w14:textId="0B7B1FCF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12EDEBB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4C77EC9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2FBD6B40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0C04750F" w14:textId="77777777" w:rsidTr="008D4230">
        <w:tc>
          <w:tcPr>
            <w:tcW w:w="306" w:type="pct"/>
          </w:tcPr>
          <w:p w14:paraId="6E764261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49DD8012" w14:textId="77777777" w:rsidR="00201BCE" w:rsidRPr="008C606D" w:rsidRDefault="00201BCE" w:rsidP="000A534D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0</w:t>
            </w:r>
          </w:p>
        </w:tc>
        <w:tc>
          <w:tcPr>
            <w:tcW w:w="605" w:type="pct"/>
            <w:gridSpan w:val="2"/>
          </w:tcPr>
          <w:p w14:paraId="5186FDB1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0.04.06</w:t>
            </w:r>
          </w:p>
        </w:tc>
        <w:tc>
          <w:tcPr>
            <w:tcW w:w="425" w:type="pct"/>
          </w:tcPr>
          <w:p w14:paraId="42BF5042" w14:textId="777777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30b03</w:t>
            </w:r>
          </w:p>
        </w:tc>
        <w:tc>
          <w:tcPr>
            <w:tcW w:w="824" w:type="pct"/>
          </w:tcPr>
          <w:p w14:paraId="4076CF77" w14:textId="23B92684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biurko</w:t>
            </w:r>
          </w:p>
        </w:tc>
        <w:tc>
          <w:tcPr>
            <w:tcW w:w="232" w:type="pct"/>
          </w:tcPr>
          <w:p w14:paraId="2901D9C1" w14:textId="77777777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5966EB4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70B8C91" w14:textId="7DC71469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211C6D2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5A93EF7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855BB6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206154F" w14:textId="77777777" w:rsidTr="008D4230">
        <w:tc>
          <w:tcPr>
            <w:tcW w:w="306" w:type="pct"/>
          </w:tcPr>
          <w:p w14:paraId="220B6AF0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2B122C4A" w14:textId="4D211217" w:rsidR="00201BCE" w:rsidRPr="008C606D" w:rsidRDefault="00201BCE" w:rsidP="000A534D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0</w:t>
            </w:r>
          </w:p>
        </w:tc>
        <w:tc>
          <w:tcPr>
            <w:tcW w:w="605" w:type="pct"/>
            <w:gridSpan w:val="2"/>
          </w:tcPr>
          <w:p w14:paraId="7339E813" w14:textId="08BFE6E8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0.04.10</w:t>
            </w:r>
          </w:p>
        </w:tc>
        <w:tc>
          <w:tcPr>
            <w:tcW w:w="425" w:type="pct"/>
          </w:tcPr>
          <w:p w14:paraId="0F890EE6" w14:textId="450A10F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30msp04</w:t>
            </w:r>
          </w:p>
        </w:tc>
        <w:tc>
          <w:tcPr>
            <w:tcW w:w="824" w:type="pct"/>
          </w:tcPr>
          <w:p w14:paraId="180D59E9" w14:textId="553440C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533EF6A4" w14:textId="23F357CC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5E3BA01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3188D7DB" w14:textId="40999025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69CDC41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15E7ECB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D71CE5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3F5FA948" w14:textId="77777777" w:rsidTr="008D4230">
        <w:tc>
          <w:tcPr>
            <w:tcW w:w="306" w:type="pct"/>
          </w:tcPr>
          <w:p w14:paraId="0E6C3D9C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69844F34" w14:textId="497BE6CE" w:rsidR="00201BCE" w:rsidRPr="008C606D" w:rsidRDefault="00201BCE" w:rsidP="000A534D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0</w:t>
            </w:r>
          </w:p>
        </w:tc>
        <w:tc>
          <w:tcPr>
            <w:tcW w:w="605" w:type="pct"/>
            <w:gridSpan w:val="2"/>
          </w:tcPr>
          <w:p w14:paraId="13DF6D50" w14:textId="3152416E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0.04.10</w:t>
            </w:r>
          </w:p>
        </w:tc>
        <w:tc>
          <w:tcPr>
            <w:tcW w:w="425" w:type="pct"/>
          </w:tcPr>
          <w:p w14:paraId="7D714D5B" w14:textId="3BA4F593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31msp05</w:t>
            </w:r>
          </w:p>
        </w:tc>
        <w:tc>
          <w:tcPr>
            <w:tcW w:w="824" w:type="pct"/>
          </w:tcPr>
          <w:p w14:paraId="7EB19E35" w14:textId="3921B47E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7F0F44B8" w14:textId="09B8D6CA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4E35310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07CC5596" w14:textId="77F35C9F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44FC100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14FF4FF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21AB3010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510FE1B7" w14:textId="77777777" w:rsidTr="008D4230">
        <w:tc>
          <w:tcPr>
            <w:tcW w:w="306" w:type="pct"/>
          </w:tcPr>
          <w:p w14:paraId="53EE1655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6FDB9949" w14:textId="1314B91C" w:rsidR="00201BCE" w:rsidRPr="008C606D" w:rsidRDefault="00201BCE" w:rsidP="000A534D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0</w:t>
            </w:r>
          </w:p>
        </w:tc>
        <w:tc>
          <w:tcPr>
            <w:tcW w:w="605" w:type="pct"/>
            <w:gridSpan w:val="2"/>
          </w:tcPr>
          <w:p w14:paraId="569480A0" w14:textId="1D0E23B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0.04.10</w:t>
            </w:r>
          </w:p>
        </w:tc>
        <w:tc>
          <w:tcPr>
            <w:tcW w:w="425" w:type="pct"/>
          </w:tcPr>
          <w:p w14:paraId="1A1764C0" w14:textId="427CF454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51sz02</w:t>
            </w:r>
          </w:p>
        </w:tc>
        <w:tc>
          <w:tcPr>
            <w:tcW w:w="824" w:type="pct"/>
          </w:tcPr>
          <w:p w14:paraId="0E80DF70" w14:textId="3243B8A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Szafa wysoka</w:t>
            </w:r>
          </w:p>
        </w:tc>
        <w:tc>
          <w:tcPr>
            <w:tcW w:w="232" w:type="pct"/>
          </w:tcPr>
          <w:p w14:paraId="01087C52" w14:textId="3A295961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61E27DE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3D9604D8" w14:textId="33731B13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3F44AF0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48FAAB2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5385DA2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09E6B148" w14:textId="77777777" w:rsidTr="008D4230">
        <w:tc>
          <w:tcPr>
            <w:tcW w:w="306" w:type="pct"/>
          </w:tcPr>
          <w:p w14:paraId="6952FC80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2FAD9E3B" w14:textId="1A26285E" w:rsidR="00201BCE" w:rsidRPr="008C606D" w:rsidRDefault="00201BCE" w:rsidP="000A534D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0</w:t>
            </w:r>
          </w:p>
        </w:tc>
        <w:tc>
          <w:tcPr>
            <w:tcW w:w="605" w:type="pct"/>
            <w:gridSpan w:val="2"/>
          </w:tcPr>
          <w:p w14:paraId="329C0E35" w14:textId="79BA52B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0.04.11</w:t>
            </w:r>
          </w:p>
        </w:tc>
        <w:tc>
          <w:tcPr>
            <w:tcW w:w="425" w:type="pct"/>
          </w:tcPr>
          <w:p w14:paraId="27D9D9C0" w14:textId="48598D4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50lerg1</w:t>
            </w:r>
          </w:p>
        </w:tc>
        <w:tc>
          <w:tcPr>
            <w:tcW w:w="824" w:type="pct"/>
          </w:tcPr>
          <w:p w14:paraId="6B837410" w14:textId="337FD638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Regał</w:t>
            </w:r>
          </w:p>
        </w:tc>
        <w:tc>
          <w:tcPr>
            <w:tcW w:w="232" w:type="pct"/>
          </w:tcPr>
          <w:p w14:paraId="2D08776F" w14:textId="1E474F32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4</w:t>
            </w:r>
          </w:p>
        </w:tc>
        <w:tc>
          <w:tcPr>
            <w:tcW w:w="432" w:type="pct"/>
          </w:tcPr>
          <w:p w14:paraId="4128C51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38DAAD46" w14:textId="645C39F8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38362900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10CFC54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DD044A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607F6AF8" w14:textId="77777777" w:rsidTr="008D4230">
        <w:tc>
          <w:tcPr>
            <w:tcW w:w="306" w:type="pct"/>
          </w:tcPr>
          <w:p w14:paraId="722BDF3C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181FF6F6" w14:textId="516F66F1" w:rsidR="00201BCE" w:rsidRPr="008C606D" w:rsidRDefault="00201BCE" w:rsidP="000A534D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1D520014" w14:textId="0A7CB1A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1.02.01</w:t>
            </w:r>
          </w:p>
        </w:tc>
        <w:tc>
          <w:tcPr>
            <w:tcW w:w="425" w:type="pct"/>
          </w:tcPr>
          <w:p w14:paraId="6DD9C865" w14:textId="1884BB7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10ledy</w:t>
            </w:r>
          </w:p>
        </w:tc>
        <w:tc>
          <w:tcPr>
            <w:tcW w:w="824" w:type="pct"/>
          </w:tcPr>
          <w:p w14:paraId="56E9AF52" w14:textId="4A49FA6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 xml:space="preserve">Dygestorium do ogólnych prac laboratoryjnych </w:t>
            </w:r>
          </w:p>
        </w:tc>
        <w:tc>
          <w:tcPr>
            <w:tcW w:w="232" w:type="pct"/>
          </w:tcPr>
          <w:p w14:paraId="5DF7B487" w14:textId="49065DE4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6423BCB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02D593C9" w14:textId="23BB511E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56933958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690BCF1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513B7D0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75E48CB" w14:textId="77777777" w:rsidTr="008D4230">
        <w:tc>
          <w:tcPr>
            <w:tcW w:w="306" w:type="pct"/>
          </w:tcPr>
          <w:p w14:paraId="1337A614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58EB1C04" w14:textId="628EDE60" w:rsidR="00201BCE" w:rsidRPr="008C606D" w:rsidRDefault="00201BCE" w:rsidP="000A534D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4E9E9B9F" w14:textId="00E9EB69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1.02.01</w:t>
            </w:r>
          </w:p>
        </w:tc>
        <w:tc>
          <w:tcPr>
            <w:tcW w:w="425" w:type="pct"/>
          </w:tcPr>
          <w:p w14:paraId="35C4F841" w14:textId="6B13075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20msw03</w:t>
            </w:r>
          </w:p>
        </w:tc>
        <w:tc>
          <w:tcPr>
            <w:tcW w:w="824" w:type="pct"/>
          </w:tcPr>
          <w:p w14:paraId="6074B91E" w14:textId="0491536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wyspowy</w:t>
            </w:r>
          </w:p>
        </w:tc>
        <w:tc>
          <w:tcPr>
            <w:tcW w:w="232" w:type="pct"/>
          </w:tcPr>
          <w:p w14:paraId="78EE9620" w14:textId="2D6DACC6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78D2D4B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74024ED8" w14:textId="085D27F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1797B32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31C17ED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672AFDF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2896095" w14:textId="77777777" w:rsidTr="008D4230">
        <w:tc>
          <w:tcPr>
            <w:tcW w:w="306" w:type="pct"/>
          </w:tcPr>
          <w:p w14:paraId="771B7FF1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7508257A" w14:textId="3E3F4D96" w:rsidR="00201BCE" w:rsidRPr="008C606D" w:rsidRDefault="00201BCE" w:rsidP="000A534D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5492ACEF" w14:textId="4432C4B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1.02.01</w:t>
            </w:r>
          </w:p>
        </w:tc>
        <w:tc>
          <w:tcPr>
            <w:tcW w:w="425" w:type="pct"/>
          </w:tcPr>
          <w:p w14:paraId="1A013128" w14:textId="28070AB9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30msp06</w:t>
            </w:r>
          </w:p>
        </w:tc>
        <w:tc>
          <w:tcPr>
            <w:tcW w:w="824" w:type="pct"/>
          </w:tcPr>
          <w:p w14:paraId="3AC78753" w14:textId="717DE93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139F530C" w14:textId="097C9CB1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2A17B45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6241A94E" w14:textId="0F1169E2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0C090D2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524A2F4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305047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B2FE032" w14:textId="77777777" w:rsidTr="008D4230">
        <w:tc>
          <w:tcPr>
            <w:tcW w:w="306" w:type="pct"/>
          </w:tcPr>
          <w:p w14:paraId="1B4B310A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2EA50F3F" w14:textId="1FC921A4" w:rsidR="00201BCE" w:rsidRPr="008C606D" w:rsidRDefault="00201BCE" w:rsidP="000A534D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0D46A9B9" w14:textId="14627C9E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1.02.01</w:t>
            </w:r>
          </w:p>
        </w:tc>
        <w:tc>
          <w:tcPr>
            <w:tcW w:w="425" w:type="pct"/>
          </w:tcPr>
          <w:p w14:paraId="6AE9DCC5" w14:textId="1C224C69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31msp07</w:t>
            </w:r>
          </w:p>
        </w:tc>
        <w:tc>
          <w:tcPr>
            <w:tcW w:w="824" w:type="pct"/>
          </w:tcPr>
          <w:p w14:paraId="28C7651C" w14:textId="786BD54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047E9A40" w14:textId="5F518E68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3DCCAC7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07F029C6" w14:textId="38520669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237F3DF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6378E69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303277E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16FA2B4" w14:textId="77777777" w:rsidTr="008D4230">
        <w:tc>
          <w:tcPr>
            <w:tcW w:w="306" w:type="pct"/>
          </w:tcPr>
          <w:p w14:paraId="16B8A5E0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44C02F55" w14:textId="2B477CA5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1BE4A91F" w14:textId="4C6485F9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1.020.2</w:t>
            </w:r>
          </w:p>
        </w:tc>
        <w:tc>
          <w:tcPr>
            <w:tcW w:w="425" w:type="pct"/>
          </w:tcPr>
          <w:p w14:paraId="2E38CA8D" w14:textId="5AE461B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10ledy</w:t>
            </w:r>
          </w:p>
        </w:tc>
        <w:tc>
          <w:tcPr>
            <w:tcW w:w="824" w:type="pct"/>
          </w:tcPr>
          <w:p w14:paraId="53BF5737" w14:textId="04884EC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Dygestorium do ogólnych prac laboratoryjnych</w:t>
            </w:r>
          </w:p>
        </w:tc>
        <w:tc>
          <w:tcPr>
            <w:tcW w:w="232" w:type="pct"/>
          </w:tcPr>
          <w:p w14:paraId="6E81CA92" w14:textId="5063247E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7395698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04452AF8" w14:textId="51638FED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6C8E1D2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2301F9D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DDAE428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2E2DD6AC" w14:textId="77777777" w:rsidTr="008D4230">
        <w:trPr>
          <w:trHeight w:val="58"/>
        </w:trPr>
        <w:tc>
          <w:tcPr>
            <w:tcW w:w="306" w:type="pct"/>
          </w:tcPr>
          <w:p w14:paraId="62C1BADD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3D2AAAA5" w14:textId="57C4411A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28E1472C" w14:textId="39A3A24B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1.02.02</w:t>
            </w:r>
          </w:p>
        </w:tc>
        <w:tc>
          <w:tcPr>
            <w:tcW w:w="425" w:type="pct"/>
          </w:tcPr>
          <w:p w14:paraId="6574248B" w14:textId="74E9E3A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20msw04</w:t>
            </w:r>
          </w:p>
        </w:tc>
        <w:tc>
          <w:tcPr>
            <w:tcW w:w="824" w:type="pct"/>
          </w:tcPr>
          <w:p w14:paraId="33AAE63A" w14:textId="7C42945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 xml:space="preserve">Stół wyspowy </w:t>
            </w:r>
          </w:p>
        </w:tc>
        <w:tc>
          <w:tcPr>
            <w:tcW w:w="232" w:type="pct"/>
          </w:tcPr>
          <w:p w14:paraId="3E4F10F8" w14:textId="5D04D535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016CB77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7A4AC206" w14:textId="6EEFD289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21024868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6FA08AB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CF716A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2FDB9CC" w14:textId="77777777" w:rsidTr="008D4230">
        <w:tc>
          <w:tcPr>
            <w:tcW w:w="306" w:type="pct"/>
          </w:tcPr>
          <w:p w14:paraId="2F9146A6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735010B0" w14:textId="1194EF4D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619D2D97" w14:textId="20AA4E73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1.02.02</w:t>
            </w:r>
          </w:p>
        </w:tc>
        <w:tc>
          <w:tcPr>
            <w:tcW w:w="425" w:type="pct"/>
          </w:tcPr>
          <w:p w14:paraId="65EAEB38" w14:textId="7CC5BD5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30msp08</w:t>
            </w:r>
          </w:p>
        </w:tc>
        <w:tc>
          <w:tcPr>
            <w:tcW w:w="824" w:type="pct"/>
          </w:tcPr>
          <w:p w14:paraId="004EBCBB" w14:textId="0F6E59D3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67AB0F4C" w14:textId="7316C8CF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00E135C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876CDC0" w14:textId="7C526B09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70BFF94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0FCAA09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6B7F702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07B7127B" w14:textId="77777777" w:rsidTr="008D4230">
        <w:tc>
          <w:tcPr>
            <w:tcW w:w="306" w:type="pct"/>
          </w:tcPr>
          <w:p w14:paraId="2ACD7AE3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27F01DA6" w14:textId="65CE2358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41AE3236" w14:textId="0E2025E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1.02.02</w:t>
            </w:r>
          </w:p>
        </w:tc>
        <w:tc>
          <w:tcPr>
            <w:tcW w:w="425" w:type="pct"/>
          </w:tcPr>
          <w:p w14:paraId="52C91157" w14:textId="1C62C23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31msp09</w:t>
            </w:r>
          </w:p>
        </w:tc>
        <w:tc>
          <w:tcPr>
            <w:tcW w:w="824" w:type="pct"/>
          </w:tcPr>
          <w:p w14:paraId="06AB1AA3" w14:textId="0DFAA8C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6D29A57F" w14:textId="713C58D2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2FF1EB9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71BEE182" w14:textId="7DF80C04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42DE397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624FE3E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2DE6BB9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6D8D72C6" w14:textId="77777777" w:rsidTr="008D4230">
        <w:tc>
          <w:tcPr>
            <w:tcW w:w="306" w:type="pct"/>
          </w:tcPr>
          <w:p w14:paraId="154CB9E0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3B837AE6" w14:textId="2D379426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3E0EB00F" w14:textId="23E47BB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1.02.03</w:t>
            </w:r>
          </w:p>
        </w:tc>
        <w:tc>
          <w:tcPr>
            <w:tcW w:w="425" w:type="pct"/>
          </w:tcPr>
          <w:p w14:paraId="5484F582" w14:textId="107B3434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30msp10</w:t>
            </w:r>
          </w:p>
        </w:tc>
        <w:tc>
          <w:tcPr>
            <w:tcW w:w="824" w:type="pct"/>
          </w:tcPr>
          <w:p w14:paraId="0BCB4FB3" w14:textId="20A512A8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11BD46D8" w14:textId="5B1AA53E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72D009A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5538484" w14:textId="5B9EB69A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100F90B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402EE73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6268E7B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D8530DE" w14:textId="77777777" w:rsidTr="008D4230">
        <w:tc>
          <w:tcPr>
            <w:tcW w:w="306" w:type="pct"/>
          </w:tcPr>
          <w:p w14:paraId="66791156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4D9AF060" w14:textId="0B067947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4C046E70" w14:textId="21F98CD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1.02.03</w:t>
            </w:r>
          </w:p>
        </w:tc>
        <w:tc>
          <w:tcPr>
            <w:tcW w:w="425" w:type="pct"/>
          </w:tcPr>
          <w:p w14:paraId="610D972D" w14:textId="60CC967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51sz02</w:t>
            </w:r>
          </w:p>
        </w:tc>
        <w:tc>
          <w:tcPr>
            <w:tcW w:w="824" w:type="pct"/>
          </w:tcPr>
          <w:p w14:paraId="616D870A" w14:textId="77C986C0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Szafa wysoka</w:t>
            </w:r>
          </w:p>
        </w:tc>
        <w:tc>
          <w:tcPr>
            <w:tcW w:w="232" w:type="pct"/>
          </w:tcPr>
          <w:p w14:paraId="41E287D7" w14:textId="2E13011F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6981123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A820A97" w14:textId="63CA789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59DD014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0E8699A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5CC21AA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65E5A997" w14:textId="77777777" w:rsidTr="008D4230">
        <w:tc>
          <w:tcPr>
            <w:tcW w:w="306" w:type="pct"/>
          </w:tcPr>
          <w:p w14:paraId="19B070F8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20EA960A" w14:textId="7811FB1D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628ABD18" w14:textId="5216304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1.02.03</w:t>
            </w:r>
          </w:p>
        </w:tc>
        <w:tc>
          <w:tcPr>
            <w:tcW w:w="425" w:type="pct"/>
          </w:tcPr>
          <w:p w14:paraId="7F853C26" w14:textId="4445A69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60leszwy</w:t>
            </w:r>
          </w:p>
        </w:tc>
        <w:tc>
          <w:tcPr>
            <w:tcW w:w="824" w:type="pct"/>
          </w:tcPr>
          <w:p w14:paraId="3561765E" w14:textId="7D4B17C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Szafa na odczynniki chemiczne</w:t>
            </w:r>
          </w:p>
        </w:tc>
        <w:tc>
          <w:tcPr>
            <w:tcW w:w="232" w:type="pct"/>
          </w:tcPr>
          <w:p w14:paraId="7706B1A9" w14:textId="3DB86385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68B523C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56DAA577" w14:textId="6939C7DC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1D0AB6D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3F157CE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366543C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346305DE" w14:textId="77777777" w:rsidTr="008D4230">
        <w:tc>
          <w:tcPr>
            <w:tcW w:w="306" w:type="pct"/>
          </w:tcPr>
          <w:p w14:paraId="36A7FB92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656AD13A" w14:textId="45D9069A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4DE978F5" w14:textId="57CF38F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1.02.04</w:t>
            </w:r>
          </w:p>
        </w:tc>
        <w:tc>
          <w:tcPr>
            <w:tcW w:w="425" w:type="pct"/>
          </w:tcPr>
          <w:p w14:paraId="10D23582" w14:textId="1B691913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30msp112</w:t>
            </w:r>
          </w:p>
        </w:tc>
        <w:tc>
          <w:tcPr>
            <w:tcW w:w="824" w:type="pct"/>
          </w:tcPr>
          <w:p w14:paraId="6B5B8248" w14:textId="680224FB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30A1FDFE" w14:textId="1F7F9BE6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2BB2539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5199BA3C" w14:textId="6EED96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118A7C2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08C963F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310BFFD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3E981B21" w14:textId="77777777" w:rsidTr="008D4230">
        <w:trPr>
          <w:trHeight w:val="832"/>
        </w:trPr>
        <w:tc>
          <w:tcPr>
            <w:tcW w:w="306" w:type="pct"/>
          </w:tcPr>
          <w:p w14:paraId="55E4EDEA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4A8802CC" w14:textId="160C1EB6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5EE02F50" w14:textId="0EA6F519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1.02.04</w:t>
            </w:r>
          </w:p>
        </w:tc>
        <w:tc>
          <w:tcPr>
            <w:tcW w:w="425" w:type="pct"/>
          </w:tcPr>
          <w:p w14:paraId="5983FCC8" w14:textId="6EA0566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31msp113</w:t>
            </w:r>
          </w:p>
        </w:tc>
        <w:tc>
          <w:tcPr>
            <w:tcW w:w="824" w:type="pct"/>
          </w:tcPr>
          <w:p w14:paraId="37857400" w14:textId="174EB453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15BFFAB2" w14:textId="77D17BB1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2A6A144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01013837" w14:textId="6F339F10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26D6364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02ED004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5930C23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01D6EE94" w14:textId="77777777" w:rsidTr="008D4230">
        <w:tc>
          <w:tcPr>
            <w:tcW w:w="306" w:type="pct"/>
          </w:tcPr>
          <w:p w14:paraId="6C5590EF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29A619C3" w14:textId="580437E3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643707E8" w14:textId="30EEF7A8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1.02.04</w:t>
            </w:r>
          </w:p>
        </w:tc>
        <w:tc>
          <w:tcPr>
            <w:tcW w:w="425" w:type="pct"/>
          </w:tcPr>
          <w:p w14:paraId="2E3746B8" w14:textId="3B22D91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32msp114</w:t>
            </w:r>
          </w:p>
        </w:tc>
        <w:tc>
          <w:tcPr>
            <w:tcW w:w="824" w:type="pct"/>
          </w:tcPr>
          <w:p w14:paraId="19A0C8DA" w14:textId="63EB48DB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48461C07" w14:textId="4122B230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548FFE28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4AE014C" w14:textId="6391344B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6274A8C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307B06C0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ABEB948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B3F9586" w14:textId="77777777" w:rsidTr="008D4230">
        <w:tc>
          <w:tcPr>
            <w:tcW w:w="306" w:type="pct"/>
          </w:tcPr>
          <w:p w14:paraId="2D8B5B24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56343079" w14:textId="7C7DC162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2B346BDF" w14:textId="22712EF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1.03.02</w:t>
            </w:r>
          </w:p>
        </w:tc>
        <w:tc>
          <w:tcPr>
            <w:tcW w:w="425" w:type="pct"/>
          </w:tcPr>
          <w:p w14:paraId="151B22A8" w14:textId="6A2A1F7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30msp109</w:t>
            </w:r>
          </w:p>
        </w:tc>
        <w:tc>
          <w:tcPr>
            <w:tcW w:w="824" w:type="pct"/>
          </w:tcPr>
          <w:p w14:paraId="4D0D35F0" w14:textId="22ADD99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0EDB06CA" w14:textId="479BA190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2568A3D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03A03B9E" w14:textId="7B812B5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351BD3C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07980F5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6F90A610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6D714EC9" w14:textId="77777777" w:rsidTr="008D4230">
        <w:tc>
          <w:tcPr>
            <w:tcW w:w="306" w:type="pct"/>
          </w:tcPr>
          <w:p w14:paraId="7157E3C2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53C97E84" w14:textId="50812E24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74075D4D" w14:textId="0EA9730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1.03.02</w:t>
            </w:r>
          </w:p>
        </w:tc>
        <w:tc>
          <w:tcPr>
            <w:tcW w:w="425" w:type="pct"/>
          </w:tcPr>
          <w:p w14:paraId="59933A86" w14:textId="084494F3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31msp11</w:t>
            </w:r>
          </w:p>
        </w:tc>
        <w:tc>
          <w:tcPr>
            <w:tcW w:w="824" w:type="pct"/>
          </w:tcPr>
          <w:p w14:paraId="003901B9" w14:textId="25E0C95E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2603BDEC" w14:textId="59B68F3A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7DE6328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7899C48C" w14:textId="4050FC2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3E1637D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75689B5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491CB5A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102FBFA" w14:textId="77777777" w:rsidTr="008D4230">
        <w:tc>
          <w:tcPr>
            <w:tcW w:w="306" w:type="pct"/>
          </w:tcPr>
          <w:p w14:paraId="2EE858AD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229EAECE" w14:textId="0DF4FEFC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3CA4D307" w14:textId="4F59131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1.03.03</w:t>
            </w:r>
          </w:p>
        </w:tc>
        <w:tc>
          <w:tcPr>
            <w:tcW w:w="425" w:type="pct"/>
          </w:tcPr>
          <w:p w14:paraId="1A40843E" w14:textId="1345702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30msp12</w:t>
            </w:r>
          </w:p>
        </w:tc>
        <w:tc>
          <w:tcPr>
            <w:tcW w:w="824" w:type="pct"/>
          </w:tcPr>
          <w:p w14:paraId="381E0A0D" w14:textId="1B7B208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73747228" w14:textId="14904ABE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75A585C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554C55C7" w14:textId="672AF27D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6C8386D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0CD8ADE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6F93B7E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017FB36E" w14:textId="77777777" w:rsidTr="008D4230">
        <w:tc>
          <w:tcPr>
            <w:tcW w:w="306" w:type="pct"/>
          </w:tcPr>
          <w:p w14:paraId="3A895E64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42F7017D" w14:textId="7AB69192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1900E61D" w14:textId="73310D6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1.03.03</w:t>
            </w:r>
          </w:p>
        </w:tc>
        <w:tc>
          <w:tcPr>
            <w:tcW w:w="425" w:type="pct"/>
          </w:tcPr>
          <w:p w14:paraId="5288A7DF" w14:textId="28FE121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31msp13</w:t>
            </w:r>
          </w:p>
        </w:tc>
        <w:tc>
          <w:tcPr>
            <w:tcW w:w="824" w:type="pct"/>
          </w:tcPr>
          <w:p w14:paraId="5F9CFED6" w14:textId="5098895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24E93601" w14:textId="6CB0E0CB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79938CF0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1C98B2C" w14:textId="6E84D95C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4BECE36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59DD177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1DA5F1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298275C2" w14:textId="77777777" w:rsidTr="008D4230">
        <w:tc>
          <w:tcPr>
            <w:tcW w:w="306" w:type="pct"/>
          </w:tcPr>
          <w:p w14:paraId="1B1338E9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4B7B1418" w14:textId="74A0C30F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4BBEACB4" w14:textId="6F9C149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1.03.05</w:t>
            </w:r>
          </w:p>
        </w:tc>
        <w:tc>
          <w:tcPr>
            <w:tcW w:w="425" w:type="pct"/>
          </w:tcPr>
          <w:p w14:paraId="6CF45E96" w14:textId="33A4F98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30mspl01</w:t>
            </w:r>
          </w:p>
        </w:tc>
        <w:tc>
          <w:tcPr>
            <w:tcW w:w="824" w:type="pct"/>
          </w:tcPr>
          <w:p w14:paraId="75DDA197" w14:textId="45BEF55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 L-kształtny</w:t>
            </w:r>
          </w:p>
        </w:tc>
        <w:tc>
          <w:tcPr>
            <w:tcW w:w="232" w:type="pct"/>
          </w:tcPr>
          <w:p w14:paraId="528D1CDC" w14:textId="541E5E11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3FF75E5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0A98F945" w14:textId="2BCBAEA3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299F7B4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6648F08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740BC3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5BF77587" w14:textId="77777777" w:rsidTr="008D4230">
        <w:tc>
          <w:tcPr>
            <w:tcW w:w="306" w:type="pct"/>
          </w:tcPr>
          <w:p w14:paraId="0CEC6826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64643705" w14:textId="55A7BD5A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739FA403" w14:textId="785F492B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1.03.05</w:t>
            </w:r>
          </w:p>
        </w:tc>
        <w:tc>
          <w:tcPr>
            <w:tcW w:w="425" w:type="pct"/>
          </w:tcPr>
          <w:p w14:paraId="4E640831" w14:textId="269DEFA4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31msp14</w:t>
            </w:r>
          </w:p>
        </w:tc>
        <w:tc>
          <w:tcPr>
            <w:tcW w:w="824" w:type="pct"/>
          </w:tcPr>
          <w:p w14:paraId="6E9B1870" w14:textId="4F63907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4F057C52" w14:textId="44F10F21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47D91BD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07F248A" w14:textId="620729BD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48A9984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2D449778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3B7393B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2E2104D6" w14:textId="77777777" w:rsidTr="008D4230">
        <w:tc>
          <w:tcPr>
            <w:tcW w:w="306" w:type="pct"/>
          </w:tcPr>
          <w:p w14:paraId="3F649AE7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1197681D" w14:textId="5CB0389F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7881CBFE" w14:textId="11F829B0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1.03.06</w:t>
            </w:r>
          </w:p>
        </w:tc>
        <w:tc>
          <w:tcPr>
            <w:tcW w:w="425" w:type="pct"/>
          </w:tcPr>
          <w:p w14:paraId="267BB69A" w14:textId="2FADBBA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30msp15</w:t>
            </w:r>
          </w:p>
        </w:tc>
        <w:tc>
          <w:tcPr>
            <w:tcW w:w="824" w:type="pct"/>
          </w:tcPr>
          <w:p w14:paraId="7318F800" w14:textId="79B15E1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1FEF11D6" w14:textId="381CDB91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214D10F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318BFFB5" w14:textId="06B9CF29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62DD88B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67D3872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38F51B3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2622B12E" w14:textId="77777777" w:rsidTr="008D4230">
        <w:tc>
          <w:tcPr>
            <w:tcW w:w="306" w:type="pct"/>
          </w:tcPr>
          <w:p w14:paraId="43C35E02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38FA4B84" w14:textId="5B6F5713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752FEA28" w14:textId="2AF2239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1.03.06</w:t>
            </w:r>
          </w:p>
        </w:tc>
        <w:tc>
          <w:tcPr>
            <w:tcW w:w="425" w:type="pct"/>
          </w:tcPr>
          <w:p w14:paraId="4A36ED40" w14:textId="30ED8084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31msp16</w:t>
            </w:r>
          </w:p>
        </w:tc>
        <w:tc>
          <w:tcPr>
            <w:tcW w:w="824" w:type="pct"/>
          </w:tcPr>
          <w:p w14:paraId="38389FAB" w14:textId="73933A5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6F5240C7" w14:textId="33DFDCEA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7E8F000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18C1472" w14:textId="1771A9E2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35F9208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3161769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3105F3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D4756D0" w14:textId="77777777" w:rsidTr="008D4230">
        <w:tc>
          <w:tcPr>
            <w:tcW w:w="306" w:type="pct"/>
          </w:tcPr>
          <w:p w14:paraId="1BF3FB85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7A04E492" w14:textId="3DAEE6ED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28C1AB47" w14:textId="5004DB2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1.03.07</w:t>
            </w:r>
          </w:p>
        </w:tc>
        <w:tc>
          <w:tcPr>
            <w:tcW w:w="425" w:type="pct"/>
          </w:tcPr>
          <w:p w14:paraId="28D48E8C" w14:textId="633E88F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20msw05</w:t>
            </w:r>
          </w:p>
        </w:tc>
        <w:tc>
          <w:tcPr>
            <w:tcW w:w="824" w:type="pct"/>
          </w:tcPr>
          <w:p w14:paraId="7D6D5CD5" w14:textId="7852F37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wyspowy</w:t>
            </w:r>
          </w:p>
        </w:tc>
        <w:tc>
          <w:tcPr>
            <w:tcW w:w="232" w:type="pct"/>
          </w:tcPr>
          <w:p w14:paraId="678F5E9F" w14:textId="553FF533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60A5348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022DF4B9" w14:textId="0CD19DF3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3812137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2881367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0133E3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D96C80A" w14:textId="77777777" w:rsidTr="008D4230">
        <w:tc>
          <w:tcPr>
            <w:tcW w:w="306" w:type="pct"/>
          </w:tcPr>
          <w:p w14:paraId="34DA73A8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3B93D284" w14:textId="6D9B535A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30FFEDAB" w14:textId="0AE47B2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1.03.07</w:t>
            </w:r>
          </w:p>
        </w:tc>
        <w:tc>
          <w:tcPr>
            <w:tcW w:w="425" w:type="pct"/>
          </w:tcPr>
          <w:p w14:paraId="654D792F" w14:textId="1540F0F8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21msw06</w:t>
            </w:r>
          </w:p>
        </w:tc>
        <w:tc>
          <w:tcPr>
            <w:tcW w:w="824" w:type="pct"/>
          </w:tcPr>
          <w:p w14:paraId="682EE586" w14:textId="6C4E127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wyspowy</w:t>
            </w:r>
          </w:p>
        </w:tc>
        <w:tc>
          <w:tcPr>
            <w:tcW w:w="232" w:type="pct"/>
          </w:tcPr>
          <w:p w14:paraId="6A2843A2" w14:textId="64EB0167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0DFB652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5B784A8" w14:textId="1B9A6AAE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0C68DC9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2DE3C2E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5BA0D2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09F2F27E" w14:textId="77777777" w:rsidTr="008D4230">
        <w:tc>
          <w:tcPr>
            <w:tcW w:w="306" w:type="pct"/>
          </w:tcPr>
          <w:p w14:paraId="3C84F6AF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53F86340" w14:textId="263F97F0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7B04799E" w14:textId="5C60EF6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1.03.07</w:t>
            </w:r>
          </w:p>
        </w:tc>
        <w:tc>
          <w:tcPr>
            <w:tcW w:w="425" w:type="pct"/>
          </w:tcPr>
          <w:p w14:paraId="75BAADC3" w14:textId="31016E3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30msp17</w:t>
            </w:r>
          </w:p>
        </w:tc>
        <w:tc>
          <w:tcPr>
            <w:tcW w:w="824" w:type="pct"/>
          </w:tcPr>
          <w:p w14:paraId="15A90C5A" w14:textId="1705A71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114B8B93" w14:textId="771A3167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697934F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1A3646B2" w14:textId="7B363416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2F42C84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300AD6D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2AE0B7A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2A457162" w14:textId="77777777" w:rsidTr="008D4230">
        <w:tc>
          <w:tcPr>
            <w:tcW w:w="306" w:type="pct"/>
          </w:tcPr>
          <w:p w14:paraId="484D774E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5EE6D9A1" w14:textId="1257D80D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5937DDB6" w14:textId="0686B02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1.03.09</w:t>
            </w:r>
          </w:p>
        </w:tc>
        <w:tc>
          <w:tcPr>
            <w:tcW w:w="425" w:type="pct"/>
          </w:tcPr>
          <w:p w14:paraId="4F41825B" w14:textId="33AFCD74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30msp18</w:t>
            </w:r>
          </w:p>
        </w:tc>
        <w:tc>
          <w:tcPr>
            <w:tcW w:w="824" w:type="pct"/>
          </w:tcPr>
          <w:p w14:paraId="1F32C4D6" w14:textId="2DC1F2D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79B60F2B" w14:textId="636A86A4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796AED5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5870E51F" w14:textId="65C2B371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7E12C3E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30F184F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3C87369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D01ED9D" w14:textId="77777777" w:rsidTr="008D4230">
        <w:tc>
          <w:tcPr>
            <w:tcW w:w="306" w:type="pct"/>
          </w:tcPr>
          <w:p w14:paraId="451B771F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49B5B4C8" w14:textId="33B9A671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5AE5324C" w14:textId="639DE18E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1.03.09</w:t>
            </w:r>
          </w:p>
        </w:tc>
        <w:tc>
          <w:tcPr>
            <w:tcW w:w="425" w:type="pct"/>
          </w:tcPr>
          <w:p w14:paraId="25C77F0D" w14:textId="2EF430D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31msp19</w:t>
            </w:r>
          </w:p>
        </w:tc>
        <w:tc>
          <w:tcPr>
            <w:tcW w:w="824" w:type="pct"/>
          </w:tcPr>
          <w:p w14:paraId="7161EFB5" w14:textId="02FF9EA4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5535F8BA" w14:textId="0FB36B69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23DDCDB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1293C8B9" w14:textId="40C36A9D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4A8809D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5FED81F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35A1032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D753D13" w14:textId="77777777" w:rsidTr="008D4230">
        <w:tc>
          <w:tcPr>
            <w:tcW w:w="306" w:type="pct"/>
          </w:tcPr>
          <w:p w14:paraId="4E059E10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488DB9BB" w14:textId="4C6F1452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001B26AF" w14:textId="1FEC17BB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1.03.09</w:t>
            </w:r>
          </w:p>
        </w:tc>
        <w:tc>
          <w:tcPr>
            <w:tcW w:w="425" w:type="pct"/>
          </w:tcPr>
          <w:p w14:paraId="2CA7C2B2" w14:textId="0D743244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50szla1</w:t>
            </w:r>
          </w:p>
        </w:tc>
        <w:tc>
          <w:tcPr>
            <w:tcW w:w="824" w:type="pct"/>
          </w:tcPr>
          <w:p w14:paraId="3AE4E635" w14:textId="2375A3F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Szafa wysoka na cokole</w:t>
            </w:r>
          </w:p>
        </w:tc>
        <w:tc>
          <w:tcPr>
            <w:tcW w:w="232" w:type="pct"/>
          </w:tcPr>
          <w:p w14:paraId="7A604250" w14:textId="7DCCBB74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2D9569A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59DCE6B4" w14:textId="3F5150CC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0A8B7A1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23D83B2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3962C6E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FA04008" w14:textId="77777777" w:rsidTr="008D4230">
        <w:tc>
          <w:tcPr>
            <w:tcW w:w="306" w:type="pct"/>
          </w:tcPr>
          <w:p w14:paraId="35B4BB60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71851190" w14:textId="6A187C4B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18FFAA4A" w14:textId="70B13318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1.03.09</w:t>
            </w:r>
          </w:p>
        </w:tc>
        <w:tc>
          <w:tcPr>
            <w:tcW w:w="425" w:type="pct"/>
          </w:tcPr>
          <w:p w14:paraId="23349ECB" w14:textId="3ED4F1D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51sz02</w:t>
            </w:r>
          </w:p>
        </w:tc>
        <w:tc>
          <w:tcPr>
            <w:tcW w:w="824" w:type="pct"/>
          </w:tcPr>
          <w:p w14:paraId="34BC9748" w14:textId="7320F368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Szafa wysoka</w:t>
            </w:r>
          </w:p>
        </w:tc>
        <w:tc>
          <w:tcPr>
            <w:tcW w:w="232" w:type="pct"/>
          </w:tcPr>
          <w:p w14:paraId="42046E36" w14:textId="391B503A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6ACFFF0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3F04EB47" w14:textId="6B7B0DDE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3AC2DE9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60E1C12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4FBC233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09B970BA" w14:textId="77777777" w:rsidTr="008D4230">
        <w:tc>
          <w:tcPr>
            <w:tcW w:w="306" w:type="pct"/>
          </w:tcPr>
          <w:p w14:paraId="41C57C8D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5047FA9F" w14:textId="51185B52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746697F3" w14:textId="3CE9439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1.07.02</w:t>
            </w:r>
          </w:p>
        </w:tc>
        <w:tc>
          <w:tcPr>
            <w:tcW w:w="425" w:type="pct"/>
          </w:tcPr>
          <w:p w14:paraId="1EE03E97" w14:textId="3F56874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30msp20</w:t>
            </w:r>
          </w:p>
        </w:tc>
        <w:tc>
          <w:tcPr>
            <w:tcW w:w="824" w:type="pct"/>
          </w:tcPr>
          <w:p w14:paraId="1BCDDD55" w14:textId="35971CB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43B0BB61" w14:textId="543A5B00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772573A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6E11463C" w14:textId="004BCDDE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27C06F5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1C7D67D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205F5F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35A5896A" w14:textId="77777777" w:rsidTr="008D4230">
        <w:trPr>
          <w:trHeight w:val="349"/>
        </w:trPr>
        <w:tc>
          <w:tcPr>
            <w:tcW w:w="306" w:type="pct"/>
          </w:tcPr>
          <w:p w14:paraId="2A26564E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1BC9B3CC" w14:textId="76B7679D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24035B33" w14:textId="5941E1F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1.07.02</w:t>
            </w:r>
          </w:p>
        </w:tc>
        <w:tc>
          <w:tcPr>
            <w:tcW w:w="425" w:type="pct"/>
          </w:tcPr>
          <w:p w14:paraId="2FCE6EF2" w14:textId="0A82E550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31msp21</w:t>
            </w:r>
          </w:p>
        </w:tc>
        <w:tc>
          <w:tcPr>
            <w:tcW w:w="824" w:type="pct"/>
          </w:tcPr>
          <w:p w14:paraId="1D831554" w14:textId="36D9150B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48D60212" w14:textId="06EB13B4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40986F3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551A3C1D" w14:textId="19F3FF5E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6A80FAA0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711BC10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50C877B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480A04BF" w14:textId="77777777" w:rsidTr="008D4230">
        <w:tc>
          <w:tcPr>
            <w:tcW w:w="306" w:type="pct"/>
          </w:tcPr>
          <w:p w14:paraId="2A956A7F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41234C73" w14:textId="074D9F94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0238A81B" w14:textId="511A9D9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1.07.03</w:t>
            </w:r>
          </w:p>
        </w:tc>
        <w:tc>
          <w:tcPr>
            <w:tcW w:w="425" w:type="pct"/>
          </w:tcPr>
          <w:p w14:paraId="5295BC7E" w14:textId="1832FE03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10ledy</w:t>
            </w:r>
          </w:p>
        </w:tc>
        <w:tc>
          <w:tcPr>
            <w:tcW w:w="824" w:type="pct"/>
          </w:tcPr>
          <w:p w14:paraId="556D1FD1" w14:textId="41092B1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Dygestorium do ogólnych prac laboratoryjnych</w:t>
            </w:r>
          </w:p>
        </w:tc>
        <w:tc>
          <w:tcPr>
            <w:tcW w:w="232" w:type="pct"/>
          </w:tcPr>
          <w:p w14:paraId="566A70F0" w14:textId="7A1ECD28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7C76CF3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C7B8320" w14:textId="295351D3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39623798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07FB9B50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5A81FE6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3A885F71" w14:textId="77777777" w:rsidTr="008D4230">
        <w:tc>
          <w:tcPr>
            <w:tcW w:w="306" w:type="pct"/>
          </w:tcPr>
          <w:p w14:paraId="4364DDDE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0FA05642" w14:textId="550BFBE3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1519D5D4" w14:textId="56DAF7B3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1.07.03</w:t>
            </w:r>
          </w:p>
        </w:tc>
        <w:tc>
          <w:tcPr>
            <w:tcW w:w="425" w:type="pct"/>
          </w:tcPr>
          <w:p w14:paraId="1B2CF42B" w14:textId="0334F57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30msp22</w:t>
            </w:r>
          </w:p>
        </w:tc>
        <w:tc>
          <w:tcPr>
            <w:tcW w:w="824" w:type="pct"/>
          </w:tcPr>
          <w:p w14:paraId="269FDA68" w14:textId="5D35736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5D8A97E1" w14:textId="1ADD371D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102AC9B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8F1733F" w14:textId="631DFAC9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51DF0FE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7572E158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533BDC8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028BF869" w14:textId="77777777" w:rsidTr="008D4230">
        <w:tc>
          <w:tcPr>
            <w:tcW w:w="306" w:type="pct"/>
          </w:tcPr>
          <w:p w14:paraId="1CC24C91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65001A56" w14:textId="6B1546F7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4FFF2FE8" w14:textId="695E048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1.07.03</w:t>
            </w:r>
          </w:p>
        </w:tc>
        <w:tc>
          <w:tcPr>
            <w:tcW w:w="425" w:type="pct"/>
          </w:tcPr>
          <w:p w14:paraId="0BDDA8E2" w14:textId="76BAD64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31msp23</w:t>
            </w:r>
          </w:p>
        </w:tc>
        <w:tc>
          <w:tcPr>
            <w:tcW w:w="824" w:type="pct"/>
          </w:tcPr>
          <w:p w14:paraId="51A49229" w14:textId="3B64DA4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3188013E" w14:textId="3BEB4D5A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10F5D1C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9A472E7" w14:textId="675A5EDA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44D8D76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4DCCF2F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4A92F348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2A891338" w14:textId="77777777" w:rsidTr="008D4230">
        <w:tc>
          <w:tcPr>
            <w:tcW w:w="306" w:type="pct"/>
          </w:tcPr>
          <w:p w14:paraId="4EC59329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0CAB5C86" w14:textId="10AAC7FE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250935E1" w14:textId="28CD161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1.07.03</w:t>
            </w:r>
          </w:p>
        </w:tc>
        <w:tc>
          <w:tcPr>
            <w:tcW w:w="425" w:type="pct"/>
          </w:tcPr>
          <w:p w14:paraId="6D64D13A" w14:textId="32DD9EC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32msp24</w:t>
            </w:r>
          </w:p>
        </w:tc>
        <w:tc>
          <w:tcPr>
            <w:tcW w:w="824" w:type="pct"/>
          </w:tcPr>
          <w:p w14:paraId="4FBB8BC4" w14:textId="4C8DD8B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68EDB50B" w14:textId="6F9F6754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712881D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024754D8" w14:textId="2621939C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058EA0E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4BBEE3B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5326CE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57CDD7B5" w14:textId="77777777" w:rsidTr="008D4230">
        <w:tc>
          <w:tcPr>
            <w:tcW w:w="306" w:type="pct"/>
          </w:tcPr>
          <w:p w14:paraId="67B30676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5A0BC2C5" w14:textId="6A471478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103BDA9C" w14:textId="6569B07B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1.08.01</w:t>
            </w:r>
          </w:p>
        </w:tc>
        <w:tc>
          <w:tcPr>
            <w:tcW w:w="425" w:type="pct"/>
          </w:tcPr>
          <w:p w14:paraId="633E3A62" w14:textId="115B5B6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10ledy</w:t>
            </w:r>
          </w:p>
        </w:tc>
        <w:tc>
          <w:tcPr>
            <w:tcW w:w="824" w:type="pct"/>
          </w:tcPr>
          <w:p w14:paraId="6552A5C7" w14:textId="78C0F199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Dygestorium do ogólnych prac laboratoryjnych</w:t>
            </w:r>
          </w:p>
        </w:tc>
        <w:tc>
          <w:tcPr>
            <w:tcW w:w="232" w:type="pct"/>
          </w:tcPr>
          <w:p w14:paraId="2EAEBDE1" w14:textId="7B2D93DA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72A9049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00B71A83" w14:textId="587DF190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0B80C8C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66A3C5D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33EAF53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B7BB146" w14:textId="77777777" w:rsidTr="008D4230">
        <w:tc>
          <w:tcPr>
            <w:tcW w:w="306" w:type="pct"/>
          </w:tcPr>
          <w:p w14:paraId="0ED91259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38A1A0C5" w14:textId="47D84DAB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2BA18780" w14:textId="3B78B169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1.08.01</w:t>
            </w:r>
          </w:p>
        </w:tc>
        <w:tc>
          <w:tcPr>
            <w:tcW w:w="425" w:type="pct"/>
          </w:tcPr>
          <w:p w14:paraId="6ED7FC7C" w14:textId="0C20265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20msw07</w:t>
            </w:r>
          </w:p>
        </w:tc>
        <w:tc>
          <w:tcPr>
            <w:tcW w:w="824" w:type="pct"/>
          </w:tcPr>
          <w:p w14:paraId="6EFE09B8" w14:textId="5B0FD6F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wyspowy</w:t>
            </w:r>
          </w:p>
        </w:tc>
        <w:tc>
          <w:tcPr>
            <w:tcW w:w="232" w:type="pct"/>
          </w:tcPr>
          <w:p w14:paraId="22C7CE9B" w14:textId="1658600D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1CE00B0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664DE666" w14:textId="0C6514EA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558CCBF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1578C42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550AD43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3264E337" w14:textId="77777777" w:rsidTr="008D4230">
        <w:tc>
          <w:tcPr>
            <w:tcW w:w="306" w:type="pct"/>
          </w:tcPr>
          <w:p w14:paraId="734C90DC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5B5E3E3B" w14:textId="08DD86B7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49865671" w14:textId="6C1520D3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1.08.01</w:t>
            </w:r>
          </w:p>
        </w:tc>
        <w:tc>
          <w:tcPr>
            <w:tcW w:w="425" w:type="pct"/>
          </w:tcPr>
          <w:p w14:paraId="41AF144D" w14:textId="6D583CF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30msp25</w:t>
            </w:r>
          </w:p>
        </w:tc>
        <w:tc>
          <w:tcPr>
            <w:tcW w:w="824" w:type="pct"/>
          </w:tcPr>
          <w:p w14:paraId="74AAB359" w14:textId="1A9233C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53AF5451" w14:textId="1685AA60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2581BA7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0842925A" w14:textId="2B84ECEB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7CF541E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67ED8E5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F7A503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57340623" w14:textId="77777777" w:rsidTr="008D4230">
        <w:tc>
          <w:tcPr>
            <w:tcW w:w="306" w:type="pct"/>
          </w:tcPr>
          <w:p w14:paraId="636D9184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7D745B4D" w14:textId="30419CFC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73DF9DD1" w14:textId="3543063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1.08.01</w:t>
            </w:r>
          </w:p>
        </w:tc>
        <w:tc>
          <w:tcPr>
            <w:tcW w:w="425" w:type="pct"/>
          </w:tcPr>
          <w:p w14:paraId="64B65D13" w14:textId="0406FA64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31msp26</w:t>
            </w:r>
          </w:p>
        </w:tc>
        <w:tc>
          <w:tcPr>
            <w:tcW w:w="824" w:type="pct"/>
          </w:tcPr>
          <w:p w14:paraId="431D8F5F" w14:textId="75D97E6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 xml:space="preserve">Stół przyścienny </w:t>
            </w:r>
          </w:p>
        </w:tc>
        <w:tc>
          <w:tcPr>
            <w:tcW w:w="232" w:type="pct"/>
          </w:tcPr>
          <w:p w14:paraId="601217CF" w14:textId="22EC00C1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518E1F68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31285A69" w14:textId="6D041B09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74212B6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378C317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8538578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3A2FB39" w14:textId="77777777" w:rsidTr="008D4230">
        <w:tc>
          <w:tcPr>
            <w:tcW w:w="306" w:type="pct"/>
          </w:tcPr>
          <w:p w14:paraId="01DC59BD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7D6B6626" w14:textId="51C5CBE2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1C3AAC61" w14:textId="1CC932D8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1.08.02</w:t>
            </w:r>
          </w:p>
        </w:tc>
        <w:tc>
          <w:tcPr>
            <w:tcW w:w="425" w:type="pct"/>
          </w:tcPr>
          <w:p w14:paraId="11F3D74A" w14:textId="1D65BFA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50lreg03</w:t>
            </w:r>
          </w:p>
        </w:tc>
        <w:tc>
          <w:tcPr>
            <w:tcW w:w="824" w:type="pct"/>
          </w:tcPr>
          <w:p w14:paraId="5296E163" w14:textId="72E980C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 xml:space="preserve">Regał (moduł podstawowy </w:t>
            </w:r>
            <w:bookmarkStart w:id="0" w:name="_Hlk204251388"/>
            <w:r w:rsidRPr="008C606D">
              <w:rPr>
                <w:rFonts w:ascii="SGGW Sans Light" w:hAnsi="SGGW Sans Light"/>
              </w:rPr>
              <w:t>i dodatkowy</w:t>
            </w:r>
            <w:bookmarkEnd w:id="0"/>
            <w:r w:rsidRPr="008C606D">
              <w:rPr>
                <w:rFonts w:ascii="SGGW Sans Light" w:hAnsi="SGGW Sans Light"/>
              </w:rPr>
              <w:t>)</w:t>
            </w:r>
          </w:p>
        </w:tc>
        <w:tc>
          <w:tcPr>
            <w:tcW w:w="232" w:type="pct"/>
          </w:tcPr>
          <w:p w14:paraId="015172F4" w14:textId="45331A7D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4</w:t>
            </w:r>
          </w:p>
        </w:tc>
        <w:tc>
          <w:tcPr>
            <w:tcW w:w="432" w:type="pct"/>
          </w:tcPr>
          <w:p w14:paraId="6FDEDD3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CB3A1E8" w14:textId="52C87936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0256FBA8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5E0107C0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68933D4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37967A70" w14:textId="77777777" w:rsidTr="008D4230">
        <w:tc>
          <w:tcPr>
            <w:tcW w:w="306" w:type="pct"/>
          </w:tcPr>
          <w:p w14:paraId="4E8CB484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06F5FAB5" w14:textId="1B387157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259FA18F" w14:textId="1E49A3E8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1.08.03</w:t>
            </w:r>
          </w:p>
        </w:tc>
        <w:tc>
          <w:tcPr>
            <w:tcW w:w="425" w:type="pct"/>
          </w:tcPr>
          <w:p w14:paraId="7805C070" w14:textId="4DCEE56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10ledy</w:t>
            </w:r>
          </w:p>
        </w:tc>
        <w:tc>
          <w:tcPr>
            <w:tcW w:w="824" w:type="pct"/>
          </w:tcPr>
          <w:p w14:paraId="0FB4928F" w14:textId="02FD86EB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Dygestorium do ogólnych prac laboratoryjnych</w:t>
            </w:r>
          </w:p>
        </w:tc>
        <w:tc>
          <w:tcPr>
            <w:tcW w:w="232" w:type="pct"/>
          </w:tcPr>
          <w:p w14:paraId="1D6733D2" w14:textId="67B7D86F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642676D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1B3BB7CA" w14:textId="025A7AD2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5D06723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5B585370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6685D70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2DC586C" w14:textId="77777777" w:rsidTr="008D4230">
        <w:tc>
          <w:tcPr>
            <w:tcW w:w="306" w:type="pct"/>
          </w:tcPr>
          <w:p w14:paraId="22E3E731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1C2907BD" w14:textId="27A2B9B0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6D1A9554" w14:textId="13105BC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1.08.03</w:t>
            </w:r>
          </w:p>
        </w:tc>
        <w:tc>
          <w:tcPr>
            <w:tcW w:w="425" w:type="pct"/>
          </w:tcPr>
          <w:p w14:paraId="2FDFB625" w14:textId="3C357AA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20msw08</w:t>
            </w:r>
          </w:p>
        </w:tc>
        <w:tc>
          <w:tcPr>
            <w:tcW w:w="824" w:type="pct"/>
          </w:tcPr>
          <w:p w14:paraId="345B8262" w14:textId="18DFFC6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wyspowy</w:t>
            </w:r>
          </w:p>
        </w:tc>
        <w:tc>
          <w:tcPr>
            <w:tcW w:w="232" w:type="pct"/>
          </w:tcPr>
          <w:p w14:paraId="35A5B462" w14:textId="67A7D836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377E6E4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3105D1B8" w14:textId="09C07613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474B499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2E525C0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28A23BC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533A7ACA" w14:textId="77777777" w:rsidTr="008D4230">
        <w:tc>
          <w:tcPr>
            <w:tcW w:w="306" w:type="pct"/>
          </w:tcPr>
          <w:p w14:paraId="0A390F3D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4A0A4F22" w14:textId="0480EB01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088A9921" w14:textId="64189284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1.08.03</w:t>
            </w:r>
          </w:p>
        </w:tc>
        <w:tc>
          <w:tcPr>
            <w:tcW w:w="425" w:type="pct"/>
          </w:tcPr>
          <w:p w14:paraId="48214F4B" w14:textId="78CC47B9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21msw09</w:t>
            </w:r>
          </w:p>
        </w:tc>
        <w:tc>
          <w:tcPr>
            <w:tcW w:w="824" w:type="pct"/>
          </w:tcPr>
          <w:p w14:paraId="40EBD4F3" w14:textId="0D84148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wyspowy</w:t>
            </w:r>
          </w:p>
        </w:tc>
        <w:tc>
          <w:tcPr>
            <w:tcW w:w="232" w:type="pct"/>
          </w:tcPr>
          <w:p w14:paraId="32554CEA" w14:textId="39934EDC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38A1EE1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0D74704C" w14:textId="1434620B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4704CB6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1DFD212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2EE18C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4070721C" w14:textId="77777777" w:rsidTr="008D4230">
        <w:tc>
          <w:tcPr>
            <w:tcW w:w="306" w:type="pct"/>
          </w:tcPr>
          <w:p w14:paraId="05857D10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6D1B94F1" w14:textId="6F1BD51F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562DE25A" w14:textId="41354B04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1.08.03</w:t>
            </w:r>
          </w:p>
        </w:tc>
        <w:tc>
          <w:tcPr>
            <w:tcW w:w="425" w:type="pct"/>
          </w:tcPr>
          <w:p w14:paraId="395179D4" w14:textId="7051C140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22msw10</w:t>
            </w:r>
          </w:p>
        </w:tc>
        <w:tc>
          <w:tcPr>
            <w:tcW w:w="824" w:type="pct"/>
          </w:tcPr>
          <w:p w14:paraId="05BB7969" w14:textId="63C0970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wyspowy</w:t>
            </w:r>
          </w:p>
        </w:tc>
        <w:tc>
          <w:tcPr>
            <w:tcW w:w="232" w:type="pct"/>
          </w:tcPr>
          <w:p w14:paraId="042D57E3" w14:textId="14B2EC52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2BE530E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5A914F6B" w14:textId="62D1F65D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13A09F4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140C283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317068C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215DAEB3" w14:textId="77777777" w:rsidTr="008D4230">
        <w:tc>
          <w:tcPr>
            <w:tcW w:w="306" w:type="pct"/>
          </w:tcPr>
          <w:p w14:paraId="34D67184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21CDAA86" w14:textId="16226F5C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6A139ACA" w14:textId="0215668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1.08.03</w:t>
            </w:r>
          </w:p>
        </w:tc>
        <w:tc>
          <w:tcPr>
            <w:tcW w:w="425" w:type="pct"/>
          </w:tcPr>
          <w:p w14:paraId="0D26157F" w14:textId="3FB19D29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30msp27</w:t>
            </w:r>
          </w:p>
        </w:tc>
        <w:tc>
          <w:tcPr>
            <w:tcW w:w="824" w:type="pct"/>
          </w:tcPr>
          <w:p w14:paraId="09136203" w14:textId="4B8D7BB8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47A3BB65" w14:textId="5600ECDE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78020CA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6F58F545" w14:textId="77BBBB01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42C6414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4AC2A87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28C4CF9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5A560A4E" w14:textId="77777777" w:rsidTr="008D4230">
        <w:tc>
          <w:tcPr>
            <w:tcW w:w="306" w:type="pct"/>
          </w:tcPr>
          <w:p w14:paraId="2203DBC0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09121C9C" w14:textId="1F6BBB01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16E04791" w14:textId="10CF707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1.08.03</w:t>
            </w:r>
          </w:p>
        </w:tc>
        <w:tc>
          <w:tcPr>
            <w:tcW w:w="425" w:type="pct"/>
          </w:tcPr>
          <w:p w14:paraId="352656AD" w14:textId="07FE58D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31msp28</w:t>
            </w:r>
          </w:p>
        </w:tc>
        <w:tc>
          <w:tcPr>
            <w:tcW w:w="824" w:type="pct"/>
          </w:tcPr>
          <w:p w14:paraId="1AD7EBE3" w14:textId="0338E07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6881306A" w14:textId="0FF8F5B6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5CD7A50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3F2B4141" w14:textId="591D872D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79731FE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509C7B3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E3109E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11034F8" w14:textId="77777777" w:rsidTr="008D4230">
        <w:tc>
          <w:tcPr>
            <w:tcW w:w="306" w:type="pct"/>
          </w:tcPr>
          <w:p w14:paraId="31D64A4C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04ED1809" w14:textId="0A79C513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16BFBD41" w14:textId="5A78F9B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1.08.04</w:t>
            </w:r>
          </w:p>
        </w:tc>
        <w:tc>
          <w:tcPr>
            <w:tcW w:w="425" w:type="pct"/>
          </w:tcPr>
          <w:p w14:paraId="54CC31FD" w14:textId="7356366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30msp29</w:t>
            </w:r>
          </w:p>
        </w:tc>
        <w:tc>
          <w:tcPr>
            <w:tcW w:w="824" w:type="pct"/>
          </w:tcPr>
          <w:p w14:paraId="38A6ACC6" w14:textId="17CC744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6D3EF70D" w14:textId="4A588F16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52BDE11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398A6BC" w14:textId="30E4C09C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32413B4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0B8B3F5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8091FA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1AE00F8" w14:textId="77777777" w:rsidTr="008D4230">
        <w:tc>
          <w:tcPr>
            <w:tcW w:w="306" w:type="pct"/>
          </w:tcPr>
          <w:p w14:paraId="35CCC5C4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0BCBC879" w14:textId="466FE2E3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23D67C63" w14:textId="788B9A10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1.08.05</w:t>
            </w:r>
          </w:p>
        </w:tc>
        <w:tc>
          <w:tcPr>
            <w:tcW w:w="425" w:type="pct"/>
          </w:tcPr>
          <w:p w14:paraId="766E9ECE" w14:textId="51F5673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30msp30</w:t>
            </w:r>
          </w:p>
        </w:tc>
        <w:tc>
          <w:tcPr>
            <w:tcW w:w="824" w:type="pct"/>
          </w:tcPr>
          <w:p w14:paraId="0CCF318F" w14:textId="2B9206CE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03AD0402" w14:textId="618F75CF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301B56A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1F7F7807" w14:textId="1F84436C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782C59F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58844620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65831AF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4181FDC" w14:textId="77777777" w:rsidTr="008D4230">
        <w:tc>
          <w:tcPr>
            <w:tcW w:w="306" w:type="pct"/>
          </w:tcPr>
          <w:p w14:paraId="3B680D60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21D5E947" w14:textId="4E552C30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2663149F" w14:textId="2245D5FE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1.11.01</w:t>
            </w:r>
          </w:p>
        </w:tc>
        <w:tc>
          <w:tcPr>
            <w:tcW w:w="425" w:type="pct"/>
          </w:tcPr>
          <w:p w14:paraId="421AEAB5" w14:textId="69483869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10ledy</w:t>
            </w:r>
          </w:p>
        </w:tc>
        <w:tc>
          <w:tcPr>
            <w:tcW w:w="824" w:type="pct"/>
          </w:tcPr>
          <w:p w14:paraId="1DAAFE84" w14:textId="1C1BE15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Dygestorium do ogólnych prac laboratoryjnych</w:t>
            </w:r>
          </w:p>
        </w:tc>
        <w:tc>
          <w:tcPr>
            <w:tcW w:w="232" w:type="pct"/>
          </w:tcPr>
          <w:p w14:paraId="43F2E2D9" w14:textId="7482B647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7B0B62B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57F570F4" w14:textId="1DDE7A6D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7DFB1D7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25A6AD2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64EB23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2B765ECC" w14:textId="77777777" w:rsidTr="008D4230">
        <w:tc>
          <w:tcPr>
            <w:tcW w:w="306" w:type="pct"/>
          </w:tcPr>
          <w:p w14:paraId="7C8AE4A7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7772E189" w14:textId="36D269CD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0D43432D" w14:textId="28A90863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1.11.01</w:t>
            </w:r>
          </w:p>
        </w:tc>
        <w:tc>
          <w:tcPr>
            <w:tcW w:w="425" w:type="pct"/>
          </w:tcPr>
          <w:p w14:paraId="6874D94E" w14:textId="3CA6101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20msw11</w:t>
            </w:r>
          </w:p>
        </w:tc>
        <w:tc>
          <w:tcPr>
            <w:tcW w:w="824" w:type="pct"/>
          </w:tcPr>
          <w:p w14:paraId="65C17BDF" w14:textId="6796057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wyspowy</w:t>
            </w:r>
          </w:p>
        </w:tc>
        <w:tc>
          <w:tcPr>
            <w:tcW w:w="232" w:type="pct"/>
          </w:tcPr>
          <w:p w14:paraId="4ABA017D" w14:textId="085F2066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7E36FDB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5CD7EC54" w14:textId="619DCFBA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62923D2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1F4053C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1DA36D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2993707A" w14:textId="77777777" w:rsidTr="008D4230">
        <w:tc>
          <w:tcPr>
            <w:tcW w:w="306" w:type="pct"/>
          </w:tcPr>
          <w:p w14:paraId="771F94A5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11967B4D" w14:textId="4A964CF9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5504E81A" w14:textId="286066A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1.11.01</w:t>
            </w:r>
          </w:p>
        </w:tc>
        <w:tc>
          <w:tcPr>
            <w:tcW w:w="425" w:type="pct"/>
          </w:tcPr>
          <w:p w14:paraId="384910F3" w14:textId="035F6CD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30msp32</w:t>
            </w:r>
          </w:p>
        </w:tc>
        <w:tc>
          <w:tcPr>
            <w:tcW w:w="824" w:type="pct"/>
          </w:tcPr>
          <w:p w14:paraId="661C1C82" w14:textId="5A75417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5F7E8616" w14:textId="5A0E7BCA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47524F8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13EAD230" w14:textId="765C205C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328E26E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1277068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B41E24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6A998429" w14:textId="77777777" w:rsidTr="008D4230">
        <w:tc>
          <w:tcPr>
            <w:tcW w:w="306" w:type="pct"/>
          </w:tcPr>
          <w:p w14:paraId="184EBD55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1FC22485" w14:textId="0FA3430D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75FFD675" w14:textId="66CE74E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1.11.01</w:t>
            </w:r>
          </w:p>
        </w:tc>
        <w:tc>
          <w:tcPr>
            <w:tcW w:w="425" w:type="pct"/>
          </w:tcPr>
          <w:p w14:paraId="72D34607" w14:textId="59816388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31msp33</w:t>
            </w:r>
          </w:p>
        </w:tc>
        <w:tc>
          <w:tcPr>
            <w:tcW w:w="824" w:type="pct"/>
          </w:tcPr>
          <w:p w14:paraId="2E3280BE" w14:textId="2DB1800B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6281B8C9" w14:textId="7AD93481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07C3761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59AE6F7" w14:textId="1EB7AF0E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429B537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5BDCFB5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47A39BB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213E608D" w14:textId="77777777" w:rsidTr="008D4230">
        <w:tc>
          <w:tcPr>
            <w:tcW w:w="306" w:type="pct"/>
          </w:tcPr>
          <w:p w14:paraId="1E6FFA14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48D99B4B" w14:textId="5EB60EC8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5F2777C4" w14:textId="1059F12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1.11.01</w:t>
            </w:r>
          </w:p>
        </w:tc>
        <w:tc>
          <w:tcPr>
            <w:tcW w:w="425" w:type="pct"/>
          </w:tcPr>
          <w:p w14:paraId="082A8D26" w14:textId="6F7CCA5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70wyra</w:t>
            </w:r>
          </w:p>
        </w:tc>
        <w:tc>
          <w:tcPr>
            <w:tcW w:w="824" w:type="pct"/>
          </w:tcPr>
          <w:p w14:paraId="63759058" w14:textId="0F41BB7B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Ramię wyciągowe mocowane do stropu</w:t>
            </w:r>
          </w:p>
        </w:tc>
        <w:tc>
          <w:tcPr>
            <w:tcW w:w="232" w:type="pct"/>
          </w:tcPr>
          <w:p w14:paraId="302F59E2" w14:textId="1983D5CE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4</w:t>
            </w:r>
          </w:p>
        </w:tc>
        <w:tc>
          <w:tcPr>
            <w:tcW w:w="432" w:type="pct"/>
          </w:tcPr>
          <w:p w14:paraId="176B3D2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3980BBE" w14:textId="0410E699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1B074D4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022D04D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41FC11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5E476DDF" w14:textId="77777777" w:rsidTr="008D4230">
        <w:tc>
          <w:tcPr>
            <w:tcW w:w="306" w:type="pct"/>
          </w:tcPr>
          <w:p w14:paraId="710AD49D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478B919B" w14:textId="3A226CD0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505DC9D7" w14:textId="232DFA0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1.11.02</w:t>
            </w:r>
          </w:p>
        </w:tc>
        <w:tc>
          <w:tcPr>
            <w:tcW w:w="425" w:type="pct"/>
          </w:tcPr>
          <w:p w14:paraId="3915117A" w14:textId="11514ED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10ledy1</w:t>
            </w:r>
          </w:p>
        </w:tc>
        <w:tc>
          <w:tcPr>
            <w:tcW w:w="824" w:type="pct"/>
          </w:tcPr>
          <w:p w14:paraId="784C3D06" w14:textId="0D8A0203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Dygestorium do ogólnych prac laboratoryjnych</w:t>
            </w:r>
          </w:p>
        </w:tc>
        <w:tc>
          <w:tcPr>
            <w:tcW w:w="232" w:type="pct"/>
          </w:tcPr>
          <w:p w14:paraId="1FCE08DE" w14:textId="2E492C35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0E42EC5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3E36DF86" w14:textId="7170C503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5A29FE5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180ED6E0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C561A9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3BD050C5" w14:textId="77777777" w:rsidTr="008D4230">
        <w:tc>
          <w:tcPr>
            <w:tcW w:w="306" w:type="pct"/>
          </w:tcPr>
          <w:p w14:paraId="754EDB60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6D42EA22" w14:textId="374585B0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3B1D08B9" w14:textId="3BE9658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1.11.02</w:t>
            </w:r>
          </w:p>
        </w:tc>
        <w:tc>
          <w:tcPr>
            <w:tcW w:w="425" w:type="pct"/>
          </w:tcPr>
          <w:p w14:paraId="63E46A1C" w14:textId="09A2037B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10ledy2</w:t>
            </w:r>
          </w:p>
        </w:tc>
        <w:tc>
          <w:tcPr>
            <w:tcW w:w="824" w:type="pct"/>
          </w:tcPr>
          <w:p w14:paraId="4CC7AA42" w14:textId="027BE2AB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Dygestorium do ogólnych prac laboratoryjnych</w:t>
            </w:r>
          </w:p>
        </w:tc>
        <w:tc>
          <w:tcPr>
            <w:tcW w:w="232" w:type="pct"/>
          </w:tcPr>
          <w:p w14:paraId="22DB8A02" w14:textId="049CDF1A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2CE4170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5B4A3502" w14:textId="558A1212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48E0761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661F9E4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6607298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6DB8ACD8" w14:textId="77777777" w:rsidTr="008D4230">
        <w:tc>
          <w:tcPr>
            <w:tcW w:w="306" w:type="pct"/>
          </w:tcPr>
          <w:p w14:paraId="41B768A9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34370618" w14:textId="399AE721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3DF1935F" w14:textId="02F00BB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1.11.02</w:t>
            </w:r>
          </w:p>
        </w:tc>
        <w:tc>
          <w:tcPr>
            <w:tcW w:w="425" w:type="pct"/>
          </w:tcPr>
          <w:p w14:paraId="77AF7661" w14:textId="23D7A9A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20msw12</w:t>
            </w:r>
          </w:p>
        </w:tc>
        <w:tc>
          <w:tcPr>
            <w:tcW w:w="824" w:type="pct"/>
          </w:tcPr>
          <w:p w14:paraId="215D6366" w14:textId="2EC580A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wyspowy</w:t>
            </w:r>
          </w:p>
        </w:tc>
        <w:tc>
          <w:tcPr>
            <w:tcW w:w="232" w:type="pct"/>
          </w:tcPr>
          <w:p w14:paraId="16BAF2C9" w14:textId="6E3D8ABB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5BD32D4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1D00BB60" w14:textId="03BF4553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402107C0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4E331B3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9A86F0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2223A646" w14:textId="77777777" w:rsidTr="008D4230">
        <w:tc>
          <w:tcPr>
            <w:tcW w:w="306" w:type="pct"/>
          </w:tcPr>
          <w:p w14:paraId="60CBCEFB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05D05E69" w14:textId="018C89DA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25C292DA" w14:textId="632410E9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1.11.02</w:t>
            </w:r>
          </w:p>
        </w:tc>
        <w:tc>
          <w:tcPr>
            <w:tcW w:w="425" w:type="pct"/>
          </w:tcPr>
          <w:p w14:paraId="34886B38" w14:textId="7B90C52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21msw23</w:t>
            </w:r>
          </w:p>
        </w:tc>
        <w:tc>
          <w:tcPr>
            <w:tcW w:w="824" w:type="pct"/>
          </w:tcPr>
          <w:p w14:paraId="70861BC2" w14:textId="2E7B02B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wyspowy</w:t>
            </w:r>
          </w:p>
        </w:tc>
        <w:tc>
          <w:tcPr>
            <w:tcW w:w="232" w:type="pct"/>
          </w:tcPr>
          <w:p w14:paraId="63E3C834" w14:textId="78C17E34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04FC9AF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34844DEE" w14:textId="4BE756E0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52AE718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094678F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6F9AD67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203ACB74" w14:textId="77777777" w:rsidTr="008D4230">
        <w:tc>
          <w:tcPr>
            <w:tcW w:w="306" w:type="pct"/>
          </w:tcPr>
          <w:p w14:paraId="4CAE80B4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5D8C58D9" w14:textId="328CE4A8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6C396667" w14:textId="6E90464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1.11.02</w:t>
            </w:r>
          </w:p>
        </w:tc>
        <w:tc>
          <w:tcPr>
            <w:tcW w:w="425" w:type="pct"/>
          </w:tcPr>
          <w:p w14:paraId="711A7AFF" w14:textId="7C391748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22msw24</w:t>
            </w:r>
          </w:p>
        </w:tc>
        <w:tc>
          <w:tcPr>
            <w:tcW w:w="824" w:type="pct"/>
          </w:tcPr>
          <w:p w14:paraId="1FED72F6" w14:textId="327FF8FB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wyspowy</w:t>
            </w:r>
          </w:p>
        </w:tc>
        <w:tc>
          <w:tcPr>
            <w:tcW w:w="232" w:type="pct"/>
          </w:tcPr>
          <w:p w14:paraId="7360179D" w14:textId="5E725D38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59AFBD7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876D07B" w14:textId="6D00FB25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1128CEA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658BEF6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446CE28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E34FC01" w14:textId="77777777" w:rsidTr="008D4230">
        <w:tc>
          <w:tcPr>
            <w:tcW w:w="306" w:type="pct"/>
          </w:tcPr>
          <w:p w14:paraId="0A9BF164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1B885169" w14:textId="1408B584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57A7F8F1" w14:textId="7ABA441B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1.11.02</w:t>
            </w:r>
          </w:p>
        </w:tc>
        <w:tc>
          <w:tcPr>
            <w:tcW w:w="425" w:type="pct"/>
          </w:tcPr>
          <w:p w14:paraId="6206208C" w14:textId="12B0F954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30msp34</w:t>
            </w:r>
          </w:p>
        </w:tc>
        <w:tc>
          <w:tcPr>
            <w:tcW w:w="824" w:type="pct"/>
          </w:tcPr>
          <w:p w14:paraId="201B8363" w14:textId="21A1B63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5A8C2F5A" w14:textId="0DED5DA9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2B305AA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F0166FC" w14:textId="5E061A6B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03D8C2D8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2DB77E2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36FAC6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33164306" w14:textId="77777777" w:rsidTr="008D4230">
        <w:tc>
          <w:tcPr>
            <w:tcW w:w="306" w:type="pct"/>
          </w:tcPr>
          <w:p w14:paraId="71B46217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3024013F" w14:textId="2F5373E1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70508F26" w14:textId="7561DE8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1.11.02</w:t>
            </w:r>
          </w:p>
        </w:tc>
        <w:tc>
          <w:tcPr>
            <w:tcW w:w="425" w:type="pct"/>
          </w:tcPr>
          <w:p w14:paraId="5D9086A9" w14:textId="0DCE5B7E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31msp35</w:t>
            </w:r>
          </w:p>
        </w:tc>
        <w:tc>
          <w:tcPr>
            <w:tcW w:w="824" w:type="pct"/>
          </w:tcPr>
          <w:p w14:paraId="0C8AE3EE" w14:textId="4223E49E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4756CF77" w14:textId="0615A585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6241276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6861F64C" w14:textId="4EDBD32C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1132BB4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6248057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0074CB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5D9810D1" w14:textId="77777777" w:rsidTr="008D4230">
        <w:tc>
          <w:tcPr>
            <w:tcW w:w="306" w:type="pct"/>
          </w:tcPr>
          <w:p w14:paraId="78160868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004D7359" w14:textId="27FDE6FA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364ED0A9" w14:textId="62DA401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1.11.02</w:t>
            </w:r>
          </w:p>
        </w:tc>
        <w:tc>
          <w:tcPr>
            <w:tcW w:w="425" w:type="pct"/>
          </w:tcPr>
          <w:p w14:paraId="08A7A723" w14:textId="5A1229C4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60leszwy</w:t>
            </w:r>
          </w:p>
        </w:tc>
        <w:tc>
          <w:tcPr>
            <w:tcW w:w="824" w:type="pct"/>
          </w:tcPr>
          <w:p w14:paraId="22C38D02" w14:textId="52BA80F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Szafa na odczynniki chemiczne</w:t>
            </w:r>
          </w:p>
        </w:tc>
        <w:tc>
          <w:tcPr>
            <w:tcW w:w="232" w:type="pct"/>
          </w:tcPr>
          <w:p w14:paraId="43054E68" w14:textId="2117A5E0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</w:t>
            </w:r>
          </w:p>
        </w:tc>
        <w:tc>
          <w:tcPr>
            <w:tcW w:w="432" w:type="pct"/>
          </w:tcPr>
          <w:p w14:paraId="60DA84E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3D9DCCF7" w14:textId="79E1A742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69CCE9C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7530A2F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65EA039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9589E61" w14:textId="77777777" w:rsidTr="008D4230">
        <w:tc>
          <w:tcPr>
            <w:tcW w:w="306" w:type="pct"/>
          </w:tcPr>
          <w:p w14:paraId="2DCA09C7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3AE5E7B1" w14:textId="654D542A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20F64752" w14:textId="1A99181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1.11.02</w:t>
            </w:r>
          </w:p>
        </w:tc>
        <w:tc>
          <w:tcPr>
            <w:tcW w:w="425" w:type="pct"/>
          </w:tcPr>
          <w:p w14:paraId="231ADC59" w14:textId="084281D0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51sz02</w:t>
            </w:r>
          </w:p>
        </w:tc>
        <w:tc>
          <w:tcPr>
            <w:tcW w:w="824" w:type="pct"/>
          </w:tcPr>
          <w:p w14:paraId="588407B7" w14:textId="57F2D77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Szafa wysoka</w:t>
            </w:r>
          </w:p>
        </w:tc>
        <w:tc>
          <w:tcPr>
            <w:tcW w:w="232" w:type="pct"/>
          </w:tcPr>
          <w:p w14:paraId="5C28D8F6" w14:textId="107847FC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</w:t>
            </w:r>
          </w:p>
        </w:tc>
        <w:tc>
          <w:tcPr>
            <w:tcW w:w="432" w:type="pct"/>
          </w:tcPr>
          <w:p w14:paraId="69A4142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6183B46" w14:textId="3DEDDF80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0AA6A11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357F56E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135004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8BAFFFE" w14:textId="77777777" w:rsidTr="008D4230">
        <w:tc>
          <w:tcPr>
            <w:tcW w:w="306" w:type="pct"/>
          </w:tcPr>
          <w:p w14:paraId="77C0A901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35208D4A" w14:textId="2CB70B10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3CD92886" w14:textId="257BEE6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1.11.02</w:t>
            </w:r>
          </w:p>
        </w:tc>
        <w:tc>
          <w:tcPr>
            <w:tcW w:w="425" w:type="pct"/>
          </w:tcPr>
          <w:p w14:paraId="71F471F2" w14:textId="7FBF13B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70wyra</w:t>
            </w:r>
          </w:p>
        </w:tc>
        <w:tc>
          <w:tcPr>
            <w:tcW w:w="824" w:type="pct"/>
          </w:tcPr>
          <w:p w14:paraId="49C445E0" w14:textId="0402314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Ramię wyciągowe mocowane do stropu</w:t>
            </w:r>
          </w:p>
        </w:tc>
        <w:tc>
          <w:tcPr>
            <w:tcW w:w="232" w:type="pct"/>
          </w:tcPr>
          <w:p w14:paraId="09B9910C" w14:textId="4F698188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8</w:t>
            </w:r>
          </w:p>
        </w:tc>
        <w:tc>
          <w:tcPr>
            <w:tcW w:w="432" w:type="pct"/>
          </w:tcPr>
          <w:p w14:paraId="2C54D74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EFE37B3" w14:textId="011F643B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69ABACA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7A0BB90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2EC6B92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0110E866" w14:textId="77777777" w:rsidTr="008D4230">
        <w:tc>
          <w:tcPr>
            <w:tcW w:w="306" w:type="pct"/>
          </w:tcPr>
          <w:p w14:paraId="58FB646D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3F48896E" w14:textId="6176E0A3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5CCD2703" w14:textId="6A10334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1.11.03</w:t>
            </w:r>
          </w:p>
        </w:tc>
        <w:tc>
          <w:tcPr>
            <w:tcW w:w="425" w:type="pct"/>
          </w:tcPr>
          <w:p w14:paraId="455E8710" w14:textId="5ACB62B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30spl03</w:t>
            </w:r>
          </w:p>
        </w:tc>
        <w:tc>
          <w:tcPr>
            <w:tcW w:w="824" w:type="pct"/>
          </w:tcPr>
          <w:p w14:paraId="56705D02" w14:textId="545AD95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 L-kształtny</w:t>
            </w:r>
          </w:p>
        </w:tc>
        <w:tc>
          <w:tcPr>
            <w:tcW w:w="232" w:type="pct"/>
          </w:tcPr>
          <w:p w14:paraId="2FACFAA8" w14:textId="64D90917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1C122870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1A18CC36" w14:textId="5957E5A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445EEA8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08588F7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4883BDB0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4C0E9A48" w14:textId="77777777" w:rsidTr="008D4230">
        <w:tc>
          <w:tcPr>
            <w:tcW w:w="306" w:type="pct"/>
          </w:tcPr>
          <w:p w14:paraId="00B05445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079D8BED" w14:textId="0151436B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420DAC32" w14:textId="3E6BFB59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1.11.03</w:t>
            </w:r>
          </w:p>
        </w:tc>
        <w:tc>
          <w:tcPr>
            <w:tcW w:w="425" w:type="pct"/>
          </w:tcPr>
          <w:p w14:paraId="2193C1FF" w14:textId="5692FF58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31msp36</w:t>
            </w:r>
          </w:p>
        </w:tc>
        <w:tc>
          <w:tcPr>
            <w:tcW w:w="824" w:type="pct"/>
          </w:tcPr>
          <w:p w14:paraId="3C86071D" w14:textId="129B05F3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7CCBB534" w14:textId="0C7E70D8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5DA4369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DF38BA5" w14:textId="77930142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7341073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20BFA83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3A640B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58C133E2" w14:textId="77777777" w:rsidTr="008D4230">
        <w:tc>
          <w:tcPr>
            <w:tcW w:w="306" w:type="pct"/>
          </w:tcPr>
          <w:p w14:paraId="67418D4D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58D6B84F" w14:textId="656D972B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406999C6" w14:textId="0405805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1.11.03</w:t>
            </w:r>
          </w:p>
        </w:tc>
        <w:tc>
          <w:tcPr>
            <w:tcW w:w="425" w:type="pct"/>
          </w:tcPr>
          <w:p w14:paraId="2E3D0A10" w14:textId="5BC7A23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60leszwy</w:t>
            </w:r>
          </w:p>
        </w:tc>
        <w:tc>
          <w:tcPr>
            <w:tcW w:w="824" w:type="pct"/>
          </w:tcPr>
          <w:p w14:paraId="76B7C613" w14:textId="1351EA4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Szafa na odczynniki chemiczne</w:t>
            </w:r>
          </w:p>
        </w:tc>
        <w:tc>
          <w:tcPr>
            <w:tcW w:w="232" w:type="pct"/>
          </w:tcPr>
          <w:p w14:paraId="0336C4F0" w14:textId="28DF0CA1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</w:t>
            </w:r>
          </w:p>
        </w:tc>
        <w:tc>
          <w:tcPr>
            <w:tcW w:w="432" w:type="pct"/>
          </w:tcPr>
          <w:p w14:paraId="166EC860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672DCC61" w14:textId="69BD18D6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630690F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0DF50C0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CDB6BB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894A682" w14:textId="77777777" w:rsidTr="008D4230">
        <w:tc>
          <w:tcPr>
            <w:tcW w:w="306" w:type="pct"/>
          </w:tcPr>
          <w:p w14:paraId="06F05978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4DA50771" w14:textId="28A40897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4F1B5264" w14:textId="3355354E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1.11.03</w:t>
            </w:r>
          </w:p>
        </w:tc>
        <w:tc>
          <w:tcPr>
            <w:tcW w:w="425" w:type="pct"/>
          </w:tcPr>
          <w:p w14:paraId="6634A616" w14:textId="58CC0BA8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70wyra</w:t>
            </w:r>
          </w:p>
        </w:tc>
        <w:tc>
          <w:tcPr>
            <w:tcW w:w="824" w:type="pct"/>
          </w:tcPr>
          <w:p w14:paraId="0CD47914" w14:textId="2F5580C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Ramię wyciągowe mocowane do stropu</w:t>
            </w:r>
          </w:p>
        </w:tc>
        <w:tc>
          <w:tcPr>
            <w:tcW w:w="232" w:type="pct"/>
          </w:tcPr>
          <w:p w14:paraId="4E35BAFF" w14:textId="71E7E53B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</w:t>
            </w:r>
          </w:p>
        </w:tc>
        <w:tc>
          <w:tcPr>
            <w:tcW w:w="432" w:type="pct"/>
          </w:tcPr>
          <w:p w14:paraId="6015E08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7E53B474" w14:textId="594FA911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6C3ED4F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5" w:type="pct"/>
            <w:gridSpan w:val="2"/>
          </w:tcPr>
          <w:p w14:paraId="417C769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71" w:type="pct"/>
            <w:gridSpan w:val="2"/>
          </w:tcPr>
          <w:p w14:paraId="5EDDA87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3294BE1C" w14:textId="77777777" w:rsidTr="008D4230">
        <w:tc>
          <w:tcPr>
            <w:tcW w:w="306" w:type="pct"/>
          </w:tcPr>
          <w:p w14:paraId="79C4BBCA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0B652A40" w14:textId="2AFD4B2D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43128216" w14:textId="0BAE6FE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1.11.03a</w:t>
            </w:r>
          </w:p>
        </w:tc>
        <w:tc>
          <w:tcPr>
            <w:tcW w:w="425" w:type="pct"/>
          </w:tcPr>
          <w:p w14:paraId="38155F9B" w14:textId="48375179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32msp117</w:t>
            </w:r>
          </w:p>
        </w:tc>
        <w:tc>
          <w:tcPr>
            <w:tcW w:w="824" w:type="pct"/>
          </w:tcPr>
          <w:p w14:paraId="2701A071" w14:textId="21B73E7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 xml:space="preserve">Stół przyścienny L-kształtny </w:t>
            </w:r>
          </w:p>
        </w:tc>
        <w:tc>
          <w:tcPr>
            <w:tcW w:w="232" w:type="pct"/>
          </w:tcPr>
          <w:p w14:paraId="0474CE72" w14:textId="578394F3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079F1BD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10209228" w14:textId="740F3CDF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4C93B87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5" w:type="pct"/>
            <w:gridSpan w:val="2"/>
          </w:tcPr>
          <w:p w14:paraId="5A19507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71" w:type="pct"/>
            <w:gridSpan w:val="2"/>
          </w:tcPr>
          <w:p w14:paraId="1831339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31F23F9" w14:textId="77777777" w:rsidTr="008D4230">
        <w:tc>
          <w:tcPr>
            <w:tcW w:w="306" w:type="pct"/>
          </w:tcPr>
          <w:p w14:paraId="0F4E0FFE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40C83241" w14:textId="11A26415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5B3CBD2E" w14:textId="2587D203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1.11.04</w:t>
            </w:r>
          </w:p>
        </w:tc>
        <w:tc>
          <w:tcPr>
            <w:tcW w:w="425" w:type="pct"/>
          </w:tcPr>
          <w:p w14:paraId="4432782F" w14:textId="523A8E4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10ledy</w:t>
            </w:r>
          </w:p>
        </w:tc>
        <w:tc>
          <w:tcPr>
            <w:tcW w:w="824" w:type="pct"/>
          </w:tcPr>
          <w:p w14:paraId="5F39812F" w14:textId="0DE3EEB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Dygestorium do ogólnych prac laboratoryjnych</w:t>
            </w:r>
          </w:p>
        </w:tc>
        <w:tc>
          <w:tcPr>
            <w:tcW w:w="232" w:type="pct"/>
          </w:tcPr>
          <w:p w14:paraId="3C1DC74F" w14:textId="6581B1EF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2632D21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5D73F65E" w14:textId="1E7FC199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44BF57B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5" w:type="pct"/>
            <w:gridSpan w:val="2"/>
          </w:tcPr>
          <w:p w14:paraId="7B9563C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71" w:type="pct"/>
            <w:gridSpan w:val="2"/>
          </w:tcPr>
          <w:p w14:paraId="2D21574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475145B8" w14:textId="77777777" w:rsidTr="008D4230">
        <w:tc>
          <w:tcPr>
            <w:tcW w:w="306" w:type="pct"/>
          </w:tcPr>
          <w:p w14:paraId="0CB40318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70E7581A" w14:textId="39D2A0ED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762BD9F9" w14:textId="6F1EBCB8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1.11.04</w:t>
            </w:r>
          </w:p>
        </w:tc>
        <w:tc>
          <w:tcPr>
            <w:tcW w:w="425" w:type="pct"/>
          </w:tcPr>
          <w:p w14:paraId="0B562178" w14:textId="329CE05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20msw25</w:t>
            </w:r>
          </w:p>
        </w:tc>
        <w:tc>
          <w:tcPr>
            <w:tcW w:w="824" w:type="pct"/>
          </w:tcPr>
          <w:p w14:paraId="024E9D63" w14:textId="2F581AA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wyspowy</w:t>
            </w:r>
          </w:p>
        </w:tc>
        <w:tc>
          <w:tcPr>
            <w:tcW w:w="232" w:type="pct"/>
          </w:tcPr>
          <w:p w14:paraId="1CF89990" w14:textId="03D7AC13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555A217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0827DE71" w14:textId="049B5009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7C8D573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5" w:type="pct"/>
            <w:gridSpan w:val="2"/>
          </w:tcPr>
          <w:p w14:paraId="55579B5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71" w:type="pct"/>
            <w:gridSpan w:val="2"/>
          </w:tcPr>
          <w:p w14:paraId="1CF03C98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69A16CE0" w14:textId="77777777" w:rsidTr="008D4230">
        <w:tc>
          <w:tcPr>
            <w:tcW w:w="306" w:type="pct"/>
          </w:tcPr>
          <w:p w14:paraId="13EC8E05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7511180D" w14:textId="5298CEDD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5" w:type="pct"/>
            <w:gridSpan w:val="2"/>
          </w:tcPr>
          <w:p w14:paraId="2BD49A71" w14:textId="2B95BCE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1.11.04</w:t>
            </w:r>
          </w:p>
        </w:tc>
        <w:tc>
          <w:tcPr>
            <w:tcW w:w="425" w:type="pct"/>
          </w:tcPr>
          <w:p w14:paraId="1635B44D" w14:textId="2E80754E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30msp38</w:t>
            </w:r>
          </w:p>
        </w:tc>
        <w:tc>
          <w:tcPr>
            <w:tcW w:w="824" w:type="pct"/>
          </w:tcPr>
          <w:p w14:paraId="255299E2" w14:textId="544DA8A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6CE63782" w14:textId="2BC8D1BB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116B9FE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56EC7035" w14:textId="5C99C01A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4799965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5" w:type="pct"/>
            <w:gridSpan w:val="2"/>
          </w:tcPr>
          <w:p w14:paraId="6A2A6A50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71" w:type="pct"/>
            <w:gridSpan w:val="2"/>
          </w:tcPr>
          <w:p w14:paraId="783D7AE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A1031DC" w14:textId="77777777" w:rsidTr="008D4230">
        <w:tc>
          <w:tcPr>
            <w:tcW w:w="306" w:type="pct"/>
          </w:tcPr>
          <w:p w14:paraId="70DAAF9A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108FAC2C" w14:textId="1803288D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3" w:type="pct"/>
          </w:tcPr>
          <w:p w14:paraId="72CCC5F5" w14:textId="02D231DE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1.11.04</w:t>
            </w:r>
          </w:p>
        </w:tc>
        <w:tc>
          <w:tcPr>
            <w:tcW w:w="425" w:type="pct"/>
          </w:tcPr>
          <w:p w14:paraId="34D34E20" w14:textId="4188114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31msp39</w:t>
            </w:r>
          </w:p>
        </w:tc>
        <w:tc>
          <w:tcPr>
            <w:tcW w:w="824" w:type="pct"/>
          </w:tcPr>
          <w:p w14:paraId="296900DC" w14:textId="424BB94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 xml:space="preserve">Stół przyścienny </w:t>
            </w:r>
          </w:p>
        </w:tc>
        <w:tc>
          <w:tcPr>
            <w:tcW w:w="232" w:type="pct"/>
          </w:tcPr>
          <w:p w14:paraId="3C52CC97" w14:textId="058D1F09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423B8DC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F7FA06F" w14:textId="188F083B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6E3AAB8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5BD30E6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4ADCF78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1BBF4DB" w14:textId="77777777" w:rsidTr="008D4230">
        <w:tc>
          <w:tcPr>
            <w:tcW w:w="306" w:type="pct"/>
          </w:tcPr>
          <w:p w14:paraId="7A559385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400943E9" w14:textId="32C1B84B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3" w:type="pct"/>
          </w:tcPr>
          <w:p w14:paraId="3E7F1F61" w14:textId="28A584C9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1.11.04</w:t>
            </w:r>
          </w:p>
        </w:tc>
        <w:tc>
          <w:tcPr>
            <w:tcW w:w="425" w:type="pct"/>
          </w:tcPr>
          <w:p w14:paraId="2DE3AEFF" w14:textId="6EDDD550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51sz02</w:t>
            </w:r>
          </w:p>
        </w:tc>
        <w:tc>
          <w:tcPr>
            <w:tcW w:w="824" w:type="pct"/>
          </w:tcPr>
          <w:p w14:paraId="12BD2F8D" w14:textId="4D6B151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Szafa wysoka</w:t>
            </w:r>
          </w:p>
        </w:tc>
        <w:tc>
          <w:tcPr>
            <w:tcW w:w="232" w:type="pct"/>
          </w:tcPr>
          <w:p w14:paraId="7ED5EF90" w14:textId="3204164B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</w:t>
            </w:r>
          </w:p>
        </w:tc>
        <w:tc>
          <w:tcPr>
            <w:tcW w:w="432" w:type="pct"/>
          </w:tcPr>
          <w:p w14:paraId="1346FA6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7054621E" w14:textId="552BFAF2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70450E0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24375F5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B511C6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37F7E542" w14:textId="77777777" w:rsidTr="008D4230">
        <w:tc>
          <w:tcPr>
            <w:tcW w:w="306" w:type="pct"/>
          </w:tcPr>
          <w:p w14:paraId="52AD7A8E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6443834F" w14:textId="3A29591B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3" w:type="pct"/>
          </w:tcPr>
          <w:p w14:paraId="0D1152DB" w14:textId="06D24DC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1.11.04</w:t>
            </w:r>
          </w:p>
        </w:tc>
        <w:tc>
          <w:tcPr>
            <w:tcW w:w="425" w:type="pct"/>
          </w:tcPr>
          <w:p w14:paraId="6CA45746" w14:textId="3604DF5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70wyra</w:t>
            </w:r>
          </w:p>
        </w:tc>
        <w:tc>
          <w:tcPr>
            <w:tcW w:w="824" w:type="pct"/>
          </w:tcPr>
          <w:p w14:paraId="77B50FB6" w14:textId="3BCDBDE8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Ramię wyciągowe mocowane do stropu</w:t>
            </w:r>
          </w:p>
        </w:tc>
        <w:tc>
          <w:tcPr>
            <w:tcW w:w="232" w:type="pct"/>
          </w:tcPr>
          <w:p w14:paraId="7828BFE9" w14:textId="6585E8BB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058C28A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E574528" w14:textId="1E462F2A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0504DE9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26DBC5C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58405B3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0B59F04D" w14:textId="77777777" w:rsidTr="008D4230">
        <w:tc>
          <w:tcPr>
            <w:tcW w:w="306" w:type="pct"/>
          </w:tcPr>
          <w:p w14:paraId="3C22E91F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2256236E" w14:textId="35C4DA60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3" w:type="pct"/>
          </w:tcPr>
          <w:p w14:paraId="5D99EC48" w14:textId="327328C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1.11.07</w:t>
            </w:r>
          </w:p>
        </w:tc>
        <w:tc>
          <w:tcPr>
            <w:tcW w:w="425" w:type="pct"/>
          </w:tcPr>
          <w:p w14:paraId="750A5E45" w14:textId="3FA0EF0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10ledy</w:t>
            </w:r>
          </w:p>
        </w:tc>
        <w:tc>
          <w:tcPr>
            <w:tcW w:w="824" w:type="pct"/>
          </w:tcPr>
          <w:p w14:paraId="29CF6E49" w14:textId="20155A4B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Dygestorium do ogólnych prac laboratoryjnych</w:t>
            </w:r>
          </w:p>
        </w:tc>
        <w:tc>
          <w:tcPr>
            <w:tcW w:w="232" w:type="pct"/>
          </w:tcPr>
          <w:p w14:paraId="15C6ABAE" w14:textId="25892CA7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2495BBF8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01B4FECB" w14:textId="3EF05265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179F574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56E4656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31442F8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48CC8F63" w14:textId="77777777" w:rsidTr="008D4230">
        <w:tc>
          <w:tcPr>
            <w:tcW w:w="306" w:type="pct"/>
          </w:tcPr>
          <w:p w14:paraId="14646309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6A38186C" w14:textId="26CE55DF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3" w:type="pct"/>
          </w:tcPr>
          <w:p w14:paraId="050DE45E" w14:textId="0B60ECB9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1.11.07</w:t>
            </w:r>
          </w:p>
        </w:tc>
        <w:tc>
          <w:tcPr>
            <w:tcW w:w="425" w:type="pct"/>
          </w:tcPr>
          <w:p w14:paraId="00FEAAAA" w14:textId="0B53065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20msw13</w:t>
            </w:r>
          </w:p>
        </w:tc>
        <w:tc>
          <w:tcPr>
            <w:tcW w:w="824" w:type="pct"/>
          </w:tcPr>
          <w:p w14:paraId="44E5FE4B" w14:textId="1C28F3F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wyspowy</w:t>
            </w:r>
          </w:p>
        </w:tc>
        <w:tc>
          <w:tcPr>
            <w:tcW w:w="232" w:type="pct"/>
          </w:tcPr>
          <w:p w14:paraId="4659687A" w14:textId="3FB445A9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6FE57CB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6F09DE78" w14:textId="41442FAB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68A88CB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252C254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299EB68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628F53BC" w14:textId="77777777" w:rsidTr="008D4230">
        <w:trPr>
          <w:trHeight w:val="579"/>
        </w:trPr>
        <w:tc>
          <w:tcPr>
            <w:tcW w:w="306" w:type="pct"/>
          </w:tcPr>
          <w:p w14:paraId="6AA5B3F6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71F5CCE4" w14:textId="397F1113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3" w:type="pct"/>
          </w:tcPr>
          <w:p w14:paraId="7DC22F93" w14:textId="63C910AB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1.110.7</w:t>
            </w:r>
          </w:p>
        </w:tc>
        <w:tc>
          <w:tcPr>
            <w:tcW w:w="425" w:type="pct"/>
          </w:tcPr>
          <w:p w14:paraId="1DA81836" w14:textId="696481C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31msp111</w:t>
            </w:r>
          </w:p>
        </w:tc>
        <w:tc>
          <w:tcPr>
            <w:tcW w:w="824" w:type="pct"/>
          </w:tcPr>
          <w:p w14:paraId="54B58231" w14:textId="5EE4DBA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525082F1" w14:textId="68B4EF8E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5023385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75BC3C07" w14:textId="46DE1046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5157C8A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2FB8E4D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6330CF58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29BF7D82" w14:textId="77777777" w:rsidTr="008D4230">
        <w:tc>
          <w:tcPr>
            <w:tcW w:w="306" w:type="pct"/>
          </w:tcPr>
          <w:p w14:paraId="2F8C3B4C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31CBB0F2" w14:textId="235066BF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3" w:type="pct"/>
          </w:tcPr>
          <w:p w14:paraId="6E5001B0" w14:textId="4C1B2F3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1.11.07</w:t>
            </w:r>
          </w:p>
        </w:tc>
        <w:tc>
          <w:tcPr>
            <w:tcW w:w="425" w:type="pct"/>
          </w:tcPr>
          <w:p w14:paraId="0E5DAB9C" w14:textId="733CDAA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30msp40</w:t>
            </w:r>
          </w:p>
        </w:tc>
        <w:tc>
          <w:tcPr>
            <w:tcW w:w="824" w:type="pct"/>
          </w:tcPr>
          <w:p w14:paraId="3A8D3E16" w14:textId="20795D7E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5793B798" w14:textId="47C083B2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1C36D10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58F727BF" w14:textId="67615640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1CBCA8F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0CAA2E9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7CA5F8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3745329F" w14:textId="77777777" w:rsidTr="008D4230">
        <w:tc>
          <w:tcPr>
            <w:tcW w:w="306" w:type="pct"/>
          </w:tcPr>
          <w:p w14:paraId="323EB85F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2B33EDAE" w14:textId="09E4938C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3" w:type="pct"/>
          </w:tcPr>
          <w:p w14:paraId="0231E589" w14:textId="29FCE0D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1.11.07</w:t>
            </w:r>
          </w:p>
        </w:tc>
        <w:tc>
          <w:tcPr>
            <w:tcW w:w="425" w:type="pct"/>
          </w:tcPr>
          <w:p w14:paraId="4F3F6A85" w14:textId="6B42E754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51sz02</w:t>
            </w:r>
          </w:p>
        </w:tc>
        <w:tc>
          <w:tcPr>
            <w:tcW w:w="824" w:type="pct"/>
          </w:tcPr>
          <w:p w14:paraId="4EE66189" w14:textId="6B046A63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Szafa wysoka</w:t>
            </w:r>
          </w:p>
        </w:tc>
        <w:tc>
          <w:tcPr>
            <w:tcW w:w="232" w:type="pct"/>
          </w:tcPr>
          <w:p w14:paraId="7738A0DA" w14:textId="40D07136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7A6E5B5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527FD477" w14:textId="56078B0D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0D06AA1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53B79AB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45B7CD2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06A9F147" w14:textId="77777777" w:rsidTr="008D4230">
        <w:tc>
          <w:tcPr>
            <w:tcW w:w="306" w:type="pct"/>
          </w:tcPr>
          <w:p w14:paraId="74B3CA1C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305D97E6" w14:textId="20FC4515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3" w:type="pct"/>
          </w:tcPr>
          <w:p w14:paraId="1199129F" w14:textId="6D16DC6E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1.1107</w:t>
            </w:r>
          </w:p>
        </w:tc>
        <w:tc>
          <w:tcPr>
            <w:tcW w:w="425" w:type="pct"/>
          </w:tcPr>
          <w:p w14:paraId="386C1CDA" w14:textId="7FDACD13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60leszwy</w:t>
            </w:r>
          </w:p>
        </w:tc>
        <w:tc>
          <w:tcPr>
            <w:tcW w:w="824" w:type="pct"/>
          </w:tcPr>
          <w:p w14:paraId="269BAECA" w14:textId="7026CF69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Szafa na odczynniki chemiczne</w:t>
            </w:r>
          </w:p>
        </w:tc>
        <w:tc>
          <w:tcPr>
            <w:tcW w:w="232" w:type="pct"/>
          </w:tcPr>
          <w:p w14:paraId="3D8D3BD2" w14:textId="3EC09890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</w:t>
            </w:r>
          </w:p>
        </w:tc>
        <w:tc>
          <w:tcPr>
            <w:tcW w:w="432" w:type="pct"/>
          </w:tcPr>
          <w:p w14:paraId="13A1BBF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6E3CC938" w14:textId="24F63025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2D0052B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0071392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2A95EE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69956BF" w14:textId="77777777" w:rsidTr="008D4230">
        <w:tc>
          <w:tcPr>
            <w:tcW w:w="306" w:type="pct"/>
          </w:tcPr>
          <w:p w14:paraId="4099E25C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6A8DB009" w14:textId="7112CF6E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3" w:type="pct"/>
          </w:tcPr>
          <w:p w14:paraId="58A72BE0" w14:textId="70D42F7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1.11.07</w:t>
            </w:r>
          </w:p>
        </w:tc>
        <w:tc>
          <w:tcPr>
            <w:tcW w:w="425" w:type="pct"/>
          </w:tcPr>
          <w:p w14:paraId="204B0BB7" w14:textId="727E021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70wyra</w:t>
            </w:r>
          </w:p>
        </w:tc>
        <w:tc>
          <w:tcPr>
            <w:tcW w:w="824" w:type="pct"/>
          </w:tcPr>
          <w:p w14:paraId="7A0D2F10" w14:textId="2535942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Ramię wyciągowe mocowane do stropu</w:t>
            </w:r>
          </w:p>
        </w:tc>
        <w:tc>
          <w:tcPr>
            <w:tcW w:w="232" w:type="pct"/>
          </w:tcPr>
          <w:p w14:paraId="66D372DE" w14:textId="410FE3C1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5</w:t>
            </w:r>
          </w:p>
        </w:tc>
        <w:tc>
          <w:tcPr>
            <w:tcW w:w="432" w:type="pct"/>
          </w:tcPr>
          <w:p w14:paraId="10E70BC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58EAAACE" w14:textId="768CC178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3DA779D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5CFA71F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EF20AE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6408289" w14:textId="77777777" w:rsidTr="008D4230">
        <w:tc>
          <w:tcPr>
            <w:tcW w:w="306" w:type="pct"/>
          </w:tcPr>
          <w:p w14:paraId="73A1CFE0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21B0B332" w14:textId="5AF0FFB3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3" w:type="pct"/>
          </w:tcPr>
          <w:p w14:paraId="12D75185" w14:textId="6FBD734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1.11.08</w:t>
            </w:r>
          </w:p>
        </w:tc>
        <w:tc>
          <w:tcPr>
            <w:tcW w:w="425" w:type="pct"/>
          </w:tcPr>
          <w:p w14:paraId="695F1250" w14:textId="57601B5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60leszwy</w:t>
            </w:r>
          </w:p>
        </w:tc>
        <w:tc>
          <w:tcPr>
            <w:tcW w:w="824" w:type="pct"/>
          </w:tcPr>
          <w:p w14:paraId="7F4E6D56" w14:textId="45DA4CD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Szafa na odczynniki chemiczne</w:t>
            </w:r>
          </w:p>
        </w:tc>
        <w:tc>
          <w:tcPr>
            <w:tcW w:w="232" w:type="pct"/>
          </w:tcPr>
          <w:p w14:paraId="7EC57A1E" w14:textId="6B8B3989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09738F3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78EAD718" w14:textId="669BFE31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644A99D8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1CFCE37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2CAFFB18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9D3D8AB" w14:textId="77777777" w:rsidTr="008D4230">
        <w:tc>
          <w:tcPr>
            <w:tcW w:w="306" w:type="pct"/>
          </w:tcPr>
          <w:p w14:paraId="23DCB22A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64ABBA6A" w14:textId="2EF4A39E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3" w:type="pct"/>
          </w:tcPr>
          <w:p w14:paraId="2B1B6773" w14:textId="7B4016C9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1.11.09</w:t>
            </w:r>
          </w:p>
        </w:tc>
        <w:tc>
          <w:tcPr>
            <w:tcW w:w="425" w:type="pct"/>
          </w:tcPr>
          <w:p w14:paraId="555C72AE" w14:textId="5EC3B2A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20msw14</w:t>
            </w:r>
          </w:p>
        </w:tc>
        <w:tc>
          <w:tcPr>
            <w:tcW w:w="824" w:type="pct"/>
          </w:tcPr>
          <w:p w14:paraId="56A85720" w14:textId="679B24A9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 xml:space="preserve">Stół wyspowy </w:t>
            </w:r>
          </w:p>
        </w:tc>
        <w:tc>
          <w:tcPr>
            <w:tcW w:w="232" w:type="pct"/>
          </w:tcPr>
          <w:p w14:paraId="13233F45" w14:textId="17F80DB0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1B24F8D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A3EE8F9" w14:textId="15F961AD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6A7C670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418A72A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75E5AF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0DFA287E" w14:textId="77777777" w:rsidTr="008D4230">
        <w:trPr>
          <w:trHeight w:val="729"/>
        </w:trPr>
        <w:tc>
          <w:tcPr>
            <w:tcW w:w="306" w:type="pct"/>
          </w:tcPr>
          <w:p w14:paraId="4F2C018B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66442136" w14:textId="6F500F94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3" w:type="pct"/>
          </w:tcPr>
          <w:p w14:paraId="5EBB0E26" w14:textId="60165D1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1.11.09</w:t>
            </w:r>
          </w:p>
        </w:tc>
        <w:tc>
          <w:tcPr>
            <w:tcW w:w="425" w:type="pct"/>
          </w:tcPr>
          <w:p w14:paraId="491AB978" w14:textId="126E623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30msp41</w:t>
            </w:r>
          </w:p>
        </w:tc>
        <w:tc>
          <w:tcPr>
            <w:tcW w:w="824" w:type="pct"/>
          </w:tcPr>
          <w:p w14:paraId="214A1F7D" w14:textId="618C8664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33A6D1A8" w14:textId="0947DF81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3AEE24E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1C5EC4E" w14:textId="349E60A3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410730B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  <w:sz w:val="20"/>
                <w:szCs w:val="20"/>
              </w:rPr>
            </w:pPr>
          </w:p>
        </w:tc>
        <w:tc>
          <w:tcPr>
            <w:tcW w:w="379" w:type="pct"/>
            <w:gridSpan w:val="3"/>
          </w:tcPr>
          <w:p w14:paraId="4BE5E30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4D42927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3D09363" w14:textId="77777777" w:rsidTr="008D4230">
        <w:tc>
          <w:tcPr>
            <w:tcW w:w="306" w:type="pct"/>
          </w:tcPr>
          <w:p w14:paraId="50F018E7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25F8396D" w14:textId="6F712C1F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3" w:type="pct"/>
          </w:tcPr>
          <w:p w14:paraId="3EBFC677" w14:textId="6F493064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1.11.09</w:t>
            </w:r>
          </w:p>
        </w:tc>
        <w:tc>
          <w:tcPr>
            <w:tcW w:w="425" w:type="pct"/>
          </w:tcPr>
          <w:p w14:paraId="5E2DA217" w14:textId="51A0B180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31msp42</w:t>
            </w:r>
          </w:p>
        </w:tc>
        <w:tc>
          <w:tcPr>
            <w:tcW w:w="824" w:type="pct"/>
          </w:tcPr>
          <w:p w14:paraId="17B0248D" w14:textId="65DE1B4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5B76E0AE" w14:textId="10B4BB72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07006D6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7A965A89" w14:textId="043BD8FF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751C261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53EF198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6B4092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6A1E39C7" w14:textId="77777777" w:rsidTr="008D4230">
        <w:tc>
          <w:tcPr>
            <w:tcW w:w="306" w:type="pct"/>
          </w:tcPr>
          <w:p w14:paraId="43B2EB7F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42013942" w14:textId="72A08C3F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3" w:type="pct"/>
          </w:tcPr>
          <w:p w14:paraId="43FE75D0" w14:textId="4059403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1.11.09</w:t>
            </w:r>
          </w:p>
        </w:tc>
        <w:tc>
          <w:tcPr>
            <w:tcW w:w="425" w:type="pct"/>
          </w:tcPr>
          <w:p w14:paraId="13FA886D" w14:textId="5821131B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32msp43</w:t>
            </w:r>
          </w:p>
        </w:tc>
        <w:tc>
          <w:tcPr>
            <w:tcW w:w="824" w:type="pct"/>
          </w:tcPr>
          <w:p w14:paraId="0D508B9A" w14:textId="2DE0B228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660849CA" w14:textId="558C9426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721D1C2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6703C916" w14:textId="71C01CC8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174630C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7AC914D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F311C7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3C34AE56" w14:textId="77777777" w:rsidTr="008D4230">
        <w:tc>
          <w:tcPr>
            <w:tcW w:w="306" w:type="pct"/>
          </w:tcPr>
          <w:p w14:paraId="249B6FBF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7A1AADCD" w14:textId="15F6B2C6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3" w:type="pct"/>
          </w:tcPr>
          <w:p w14:paraId="6C8A933F" w14:textId="7500E68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1.11.09</w:t>
            </w:r>
          </w:p>
        </w:tc>
        <w:tc>
          <w:tcPr>
            <w:tcW w:w="425" w:type="pct"/>
          </w:tcPr>
          <w:p w14:paraId="1B3FC8CE" w14:textId="319F763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60leszwy</w:t>
            </w:r>
          </w:p>
        </w:tc>
        <w:tc>
          <w:tcPr>
            <w:tcW w:w="824" w:type="pct"/>
          </w:tcPr>
          <w:p w14:paraId="7907567B" w14:textId="6E429BA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Szafa na odczynniki chemiczne</w:t>
            </w:r>
          </w:p>
        </w:tc>
        <w:tc>
          <w:tcPr>
            <w:tcW w:w="232" w:type="pct"/>
          </w:tcPr>
          <w:p w14:paraId="298DB01C" w14:textId="5263A425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1E250D9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3BA9ECBA" w14:textId="7693C622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00EB6B2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627A4088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70A964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0B0D9C31" w14:textId="77777777" w:rsidTr="008D4230">
        <w:tc>
          <w:tcPr>
            <w:tcW w:w="306" w:type="pct"/>
          </w:tcPr>
          <w:p w14:paraId="4C10F315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414A3E4D" w14:textId="47CC3410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3" w:type="pct"/>
          </w:tcPr>
          <w:p w14:paraId="5844E95C" w14:textId="1EE284F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1.11.11</w:t>
            </w:r>
          </w:p>
        </w:tc>
        <w:tc>
          <w:tcPr>
            <w:tcW w:w="425" w:type="pct"/>
          </w:tcPr>
          <w:p w14:paraId="66B96302" w14:textId="31B5F3D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30msp44</w:t>
            </w:r>
          </w:p>
        </w:tc>
        <w:tc>
          <w:tcPr>
            <w:tcW w:w="824" w:type="pct"/>
          </w:tcPr>
          <w:p w14:paraId="711835D7" w14:textId="53BF569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48D66B72" w14:textId="3866B843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7D4D2F9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64E4D572" w14:textId="0D5B2954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39DD58D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7BA7306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57F91E5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F6B2B5B" w14:textId="77777777" w:rsidTr="008D4230">
        <w:tc>
          <w:tcPr>
            <w:tcW w:w="306" w:type="pct"/>
          </w:tcPr>
          <w:p w14:paraId="242DBA33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094D0B6D" w14:textId="3C1780C6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3" w:type="pct"/>
          </w:tcPr>
          <w:p w14:paraId="6BBC005A" w14:textId="52A438D9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1.11.11</w:t>
            </w:r>
          </w:p>
        </w:tc>
        <w:tc>
          <w:tcPr>
            <w:tcW w:w="425" w:type="pct"/>
          </w:tcPr>
          <w:p w14:paraId="26667FE6" w14:textId="200E6873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31msp45</w:t>
            </w:r>
          </w:p>
        </w:tc>
        <w:tc>
          <w:tcPr>
            <w:tcW w:w="824" w:type="pct"/>
          </w:tcPr>
          <w:p w14:paraId="45455021" w14:textId="6375E02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0F1FD6F6" w14:textId="0DE3249B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3A936CC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53864E18" w14:textId="5327D7EC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626EC76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4EE5C98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607263C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35D581A4" w14:textId="77777777" w:rsidTr="008D4230">
        <w:tc>
          <w:tcPr>
            <w:tcW w:w="306" w:type="pct"/>
          </w:tcPr>
          <w:p w14:paraId="6D6AF5E8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3B68B9CC" w14:textId="43AFD267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1</w:t>
            </w:r>
          </w:p>
        </w:tc>
        <w:tc>
          <w:tcPr>
            <w:tcW w:w="603" w:type="pct"/>
          </w:tcPr>
          <w:p w14:paraId="3BAC8BF8" w14:textId="4A23674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1.11.11</w:t>
            </w:r>
          </w:p>
        </w:tc>
        <w:tc>
          <w:tcPr>
            <w:tcW w:w="425" w:type="pct"/>
          </w:tcPr>
          <w:p w14:paraId="65828029" w14:textId="50945D58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60leszwy</w:t>
            </w:r>
          </w:p>
        </w:tc>
        <w:tc>
          <w:tcPr>
            <w:tcW w:w="824" w:type="pct"/>
          </w:tcPr>
          <w:p w14:paraId="5A7B8148" w14:textId="5BA80E7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Szafa na odczynniki chemiczne</w:t>
            </w:r>
          </w:p>
        </w:tc>
        <w:tc>
          <w:tcPr>
            <w:tcW w:w="232" w:type="pct"/>
          </w:tcPr>
          <w:p w14:paraId="4F1B7F92" w14:textId="4EBB1422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2C9A50D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6CF9EAC3" w14:textId="090F5771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4AB03C2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660104E0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5024FB9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28B8CAA4" w14:textId="77777777" w:rsidTr="008D4230">
        <w:tc>
          <w:tcPr>
            <w:tcW w:w="306" w:type="pct"/>
          </w:tcPr>
          <w:p w14:paraId="5ADB2E9E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25984C86" w14:textId="73E13658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5EBC8473" w14:textId="5DA26B2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2.01.01</w:t>
            </w:r>
          </w:p>
        </w:tc>
        <w:tc>
          <w:tcPr>
            <w:tcW w:w="425" w:type="pct"/>
          </w:tcPr>
          <w:p w14:paraId="01320C78" w14:textId="294AC839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30msp46</w:t>
            </w:r>
          </w:p>
        </w:tc>
        <w:tc>
          <w:tcPr>
            <w:tcW w:w="824" w:type="pct"/>
          </w:tcPr>
          <w:p w14:paraId="7814FF27" w14:textId="67E4C79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 xml:space="preserve">Stół przyścienny </w:t>
            </w:r>
          </w:p>
        </w:tc>
        <w:tc>
          <w:tcPr>
            <w:tcW w:w="232" w:type="pct"/>
          </w:tcPr>
          <w:p w14:paraId="588D77C6" w14:textId="6CA87528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637AE81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638CF01" w14:textId="126FBB8E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0C6A3EA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62F2EFC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CE56DF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24BE8174" w14:textId="77777777" w:rsidTr="008D4230">
        <w:tc>
          <w:tcPr>
            <w:tcW w:w="306" w:type="pct"/>
          </w:tcPr>
          <w:p w14:paraId="5442BF9B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1FBD88D5" w14:textId="377759F3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45371FF5" w14:textId="593A2AF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2.01.01</w:t>
            </w:r>
          </w:p>
        </w:tc>
        <w:tc>
          <w:tcPr>
            <w:tcW w:w="425" w:type="pct"/>
          </w:tcPr>
          <w:p w14:paraId="6ED1C5E7" w14:textId="1C2FFE7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31msp47</w:t>
            </w:r>
          </w:p>
        </w:tc>
        <w:tc>
          <w:tcPr>
            <w:tcW w:w="824" w:type="pct"/>
          </w:tcPr>
          <w:p w14:paraId="00A22F33" w14:textId="4B4B3A6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68F969CD" w14:textId="37E0CABD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6986D61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35CD91B" w14:textId="23E028B8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5C01BAD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496AE39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24A9E4E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50F67C5" w14:textId="77777777" w:rsidTr="008D4230">
        <w:tc>
          <w:tcPr>
            <w:tcW w:w="306" w:type="pct"/>
          </w:tcPr>
          <w:p w14:paraId="3B790054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2C0E7168" w14:textId="1F5D6043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412162EC" w14:textId="04C9944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2.01.02</w:t>
            </w:r>
          </w:p>
        </w:tc>
        <w:tc>
          <w:tcPr>
            <w:tcW w:w="425" w:type="pct"/>
          </w:tcPr>
          <w:p w14:paraId="38DCBDCB" w14:textId="7A137EC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10ledy</w:t>
            </w:r>
          </w:p>
        </w:tc>
        <w:tc>
          <w:tcPr>
            <w:tcW w:w="824" w:type="pct"/>
          </w:tcPr>
          <w:p w14:paraId="0769E838" w14:textId="200D876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Dygestorium do ogólnych prac laboratoryjnych</w:t>
            </w:r>
          </w:p>
        </w:tc>
        <w:tc>
          <w:tcPr>
            <w:tcW w:w="232" w:type="pct"/>
          </w:tcPr>
          <w:p w14:paraId="04FE6D29" w14:textId="696405FB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59001BE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FAE75F1" w14:textId="7395E85D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52EF734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4726EEC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3BA3C6D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2CE31149" w14:textId="77777777" w:rsidTr="008D4230">
        <w:tc>
          <w:tcPr>
            <w:tcW w:w="306" w:type="pct"/>
          </w:tcPr>
          <w:p w14:paraId="0B0C9F40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7E4613F1" w14:textId="521F7C79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6177FF82" w14:textId="4C128D5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2.01.02</w:t>
            </w:r>
          </w:p>
        </w:tc>
        <w:tc>
          <w:tcPr>
            <w:tcW w:w="425" w:type="pct"/>
          </w:tcPr>
          <w:p w14:paraId="5391FAE9" w14:textId="068334D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30msp48</w:t>
            </w:r>
          </w:p>
        </w:tc>
        <w:tc>
          <w:tcPr>
            <w:tcW w:w="824" w:type="pct"/>
          </w:tcPr>
          <w:p w14:paraId="2253B0EF" w14:textId="4210FE9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 xml:space="preserve">Stół przyścienny </w:t>
            </w:r>
          </w:p>
        </w:tc>
        <w:tc>
          <w:tcPr>
            <w:tcW w:w="232" w:type="pct"/>
          </w:tcPr>
          <w:p w14:paraId="7FB79710" w14:textId="449A433D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6093139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12B43A3" w14:textId="6BA97FA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33CEA3C0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196CC6E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D186B8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DD4C25C" w14:textId="77777777" w:rsidTr="008D4230">
        <w:tc>
          <w:tcPr>
            <w:tcW w:w="306" w:type="pct"/>
          </w:tcPr>
          <w:p w14:paraId="1E1AEA2C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09966CDC" w14:textId="7392EFD3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6ADAE359" w14:textId="217FC923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2.01.04</w:t>
            </w:r>
          </w:p>
        </w:tc>
        <w:tc>
          <w:tcPr>
            <w:tcW w:w="425" w:type="pct"/>
          </w:tcPr>
          <w:p w14:paraId="6A50CCB5" w14:textId="3AD0CFD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10ledy</w:t>
            </w:r>
          </w:p>
        </w:tc>
        <w:tc>
          <w:tcPr>
            <w:tcW w:w="824" w:type="pct"/>
          </w:tcPr>
          <w:p w14:paraId="38CA33DD" w14:textId="2102F3B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Dygestorium do ogólnych prac laboratoryjnych</w:t>
            </w:r>
          </w:p>
        </w:tc>
        <w:tc>
          <w:tcPr>
            <w:tcW w:w="232" w:type="pct"/>
          </w:tcPr>
          <w:p w14:paraId="403485A5" w14:textId="4985083C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17B0FAA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39F7D50C" w14:textId="31940C84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73B4F97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00D3F8D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5EFF2900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4B0A663A" w14:textId="77777777" w:rsidTr="008D4230">
        <w:tc>
          <w:tcPr>
            <w:tcW w:w="306" w:type="pct"/>
          </w:tcPr>
          <w:p w14:paraId="66313529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08D15BE9" w14:textId="191D1918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62BFB057" w14:textId="39839F93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2.01.04</w:t>
            </w:r>
          </w:p>
        </w:tc>
        <w:tc>
          <w:tcPr>
            <w:tcW w:w="425" w:type="pct"/>
          </w:tcPr>
          <w:p w14:paraId="6EDCEA5F" w14:textId="1661D88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20msw15</w:t>
            </w:r>
          </w:p>
        </w:tc>
        <w:tc>
          <w:tcPr>
            <w:tcW w:w="824" w:type="pct"/>
          </w:tcPr>
          <w:p w14:paraId="2C182684" w14:textId="354C8DC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wyspowy</w:t>
            </w:r>
          </w:p>
        </w:tc>
        <w:tc>
          <w:tcPr>
            <w:tcW w:w="232" w:type="pct"/>
          </w:tcPr>
          <w:p w14:paraId="358A4DED" w14:textId="5D9CFFAB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3E6FB8C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15DC4AE0" w14:textId="3AB4A020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3F313BA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5ECB66E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3C37FDA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6CFB6722" w14:textId="77777777" w:rsidTr="008D4230">
        <w:tc>
          <w:tcPr>
            <w:tcW w:w="306" w:type="pct"/>
          </w:tcPr>
          <w:p w14:paraId="69009D41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579DACD0" w14:textId="5869725F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56FB9E79" w14:textId="4FB8D9D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2.01.04</w:t>
            </w:r>
          </w:p>
        </w:tc>
        <w:tc>
          <w:tcPr>
            <w:tcW w:w="425" w:type="pct"/>
          </w:tcPr>
          <w:p w14:paraId="0DFB6BEA" w14:textId="41543FAE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21msw16</w:t>
            </w:r>
          </w:p>
        </w:tc>
        <w:tc>
          <w:tcPr>
            <w:tcW w:w="824" w:type="pct"/>
          </w:tcPr>
          <w:p w14:paraId="0167AF54" w14:textId="5F2E7C7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wyspowy</w:t>
            </w:r>
          </w:p>
        </w:tc>
        <w:tc>
          <w:tcPr>
            <w:tcW w:w="232" w:type="pct"/>
          </w:tcPr>
          <w:p w14:paraId="01BDC94A" w14:textId="2D8102D7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4439387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68DFCFF5" w14:textId="08551CA9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6D39D88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5F35BC6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2B8A200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08933CD9" w14:textId="77777777" w:rsidTr="008D4230">
        <w:tc>
          <w:tcPr>
            <w:tcW w:w="306" w:type="pct"/>
          </w:tcPr>
          <w:p w14:paraId="03B08535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25F2ED7D" w14:textId="22287119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738DA6D4" w14:textId="5DB6BCC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2.01.04</w:t>
            </w:r>
          </w:p>
        </w:tc>
        <w:tc>
          <w:tcPr>
            <w:tcW w:w="425" w:type="pct"/>
          </w:tcPr>
          <w:p w14:paraId="1C460BBA" w14:textId="33C18A8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30msp49</w:t>
            </w:r>
          </w:p>
        </w:tc>
        <w:tc>
          <w:tcPr>
            <w:tcW w:w="824" w:type="pct"/>
          </w:tcPr>
          <w:p w14:paraId="463CAA06" w14:textId="7875D308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20537EA6" w14:textId="69AC2AAC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7AFDA86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3E2E714F" w14:textId="3431F12A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16BDB6B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0717949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2EAB9C2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31E9D31" w14:textId="77777777" w:rsidTr="008D4230">
        <w:tc>
          <w:tcPr>
            <w:tcW w:w="306" w:type="pct"/>
          </w:tcPr>
          <w:p w14:paraId="139203C9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63A7FD46" w14:textId="230C76E5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3EAC5CAB" w14:textId="3BEF7B4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2.01.05</w:t>
            </w:r>
          </w:p>
        </w:tc>
        <w:tc>
          <w:tcPr>
            <w:tcW w:w="425" w:type="pct"/>
          </w:tcPr>
          <w:p w14:paraId="756BD7B9" w14:textId="2C1EBCFB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30msp50</w:t>
            </w:r>
          </w:p>
        </w:tc>
        <w:tc>
          <w:tcPr>
            <w:tcW w:w="824" w:type="pct"/>
          </w:tcPr>
          <w:p w14:paraId="453FB89C" w14:textId="07072D84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389A21CC" w14:textId="5B6528CC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5AF78758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0C0F62E2" w14:textId="3D6EB3E1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45512E6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566ED98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59BBFE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47D725FD" w14:textId="77777777" w:rsidTr="008D4230">
        <w:tc>
          <w:tcPr>
            <w:tcW w:w="306" w:type="pct"/>
          </w:tcPr>
          <w:p w14:paraId="788166B2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174DAB49" w14:textId="38EF535C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19B0C34C" w14:textId="360621F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2.01.05</w:t>
            </w:r>
          </w:p>
        </w:tc>
        <w:tc>
          <w:tcPr>
            <w:tcW w:w="425" w:type="pct"/>
          </w:tcPr>
          <w:p w14:paraId="2D4101CB" w14:textId="72606E89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31msp51</w:t>
            </w:r>
          </w:p>
        </w:tc>
        <w:tc>
          <w:tcPr>
            <w:tcW w:w="824" w:type="pct"/>
          </w:tcPr>
          <w:p w14:paraId="31EE91A7" w14:textId="29FF090B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28568365" w14:textId="2ACFF30B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4AD9ECA8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19FB775C" w14:textId="47A2C7DB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5F1ECAB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3B5343C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45B910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4BAE7FA5" w14:textId="77777777" w:rsidTr="008D4230">
        <w:tc>
          <w:tcPr>
            <w:tcW w:w="306" w:type="pct"/>
          </w:tcPr>
          <w:p w14:paraId="23D92517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5C70B673" w14:textId="06D21720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6B144479" w14:textId="27C07E5B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2.01.05</w:t>
            </w:r>
          </w:p>
        </w:tc>
        <w:tc>
          <w:tcPr>
            <w:tcW w:w="425" w:type="pct"/>
          </w:tcPr>
          <w:p w14:paraId="0393C8FA" w14:textId="3670ADF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51sz02</w:t>
            </w:r>
          </w:p>
        </w:tc>
        <w:tc>
          <w:tcPr>
            <w:tcW w:w="824" w:type="pct"/>
          </w:tcPr>
          <w:p w14:paraId="5791CB67" w14:textId="380AAF08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Szafa wysoka</w:t>
            </w:r>
          </w:p>
        </w:tc>
        <w:tc>
          <w:tcPr>
            <w:tcW w:w="232" w:type="pct"/>
          </w:tcPr>
          <w:p w14:paraId="0F350B2F" w14:textId="77F31AB2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207C240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00FAB89C" w14:textId="4640013C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2D88E46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77B02CC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3CB3757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5A93059D" w14:textId="77777777" w:rsidTr="008D4230">
        <w:tc>
          <w:tcPr>
            <w:tcW w:w="306" w:type="pct"/>
          </w:tcPr>
          <w:p w14:paraId="0063AADF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0A9EDCE5" w14:textId="6AF193CE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0B8CF34B" w14:textId="766F1773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2.01.07</w:t>
            </w:r>
          </w:p>
        </w:tc>
        <w:tc>
          <w:tcPr>
            <w:tcW w:w="425" w:type="pct"/>
          </w:tcPr>
          <w:p w14:paraId="395E4BA5" w14:textId="1B5D95EE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30msp52</w:t>
            </w:r>
          </w:p>
        </w:tc>
        <w:tc>
          <w:tcPr>
            <w:tcW w:w="824" w:type="pct"/>
          </w:tcPr>
          <w:p w14:paraId="7188C77E" w14:textId="793AB8B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275A1BD2" w14:textId="7C3D9583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0D4E18D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6EA0242" w14:textId="2BE50DC5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1A6575F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416A81D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2E0395B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467B42CA" w14:textId="77777777" w:rsidTr="008D4230">
        <w:tc>
          <w:tcPr>
            <w:tcW w:w="306" w:type="pct"/>
          </w:tcPr>
          <w:p w14:paraId="554B2F1A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405AD4D5" w14:textId="7B35A3B3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77A3C7CB" w14:textId="566FDE73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2.01.07</w:t>
            </w:r>
          </w:p>
        </w:tc>
        <w:tc>
          <w:tcPr>
            <w:tcW w:w="425" w:type="pct"/>
          </w:tcPr>
          <w:p w14:paraId="61349D79" w14:textId="070A5E9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60leszwy</w:t>
            </w:r>
          </w:p>
        </w:tc>
        <w:tc>
          <w:tcPr>
            <w:tcW w:w="824" w:type="pct"/>
          </w:tcPr>
          <w:p w14:paraId="3A8A05FF" w14:textId="433C4B1B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Szafa na odczynniki chemiczne</w:t>
            </w:r>
          </w:p>
        </w:tc>
        <w:tc>
          <w:tcPr>
            <w:tcW w:w="232" w:type="pct"/>
          </w:tcPr>
          <w:p w14:paraId="5C14D5B6" w14:textId="556098F1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11AD1FD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6578B4C" w14:textId="2D46D6D9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0787B6D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7C7DC32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FB4645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006EAB22" w14:textId="77777777" w:rsidTr="008D4230">
        <w:tc>
          <w:tcPr>
            <w:tcW w:w="306" w:type="pct"/>
          </w:tcPr>
          <w:p w14:paraId="01BE14BB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742DF923" w14:textId="02373A26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63B5EBCA" w14:textId="77777777" w:rsidR="00BB7811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(</w:t>
            </w:r>
            <w:proofErr w:type="gramStart"/>
            <w:r w:rsidRPr="008C606D">
              <w:rPr>
                <w:rFonts w:ascii="SGGW Sans Light" w:hAnsi="SGGW Sans Light"/>
              </w:rPr>
              <w:t>2.01.08)/</w:t>
            </w:r>
            <w:proofErr w:type="gramEnd"/>
          </w:p>
          <w:p w14:paraId="22BB9E31" w14:textId="665EF3A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2.12.08</w:t>
            </w:r>
          </w:p>
        </w:tc>
        <w:tc>
          <w:tcPr>
            <w:tcW w:w="425" w:type="pct"/>
          </w:tcPr>
          <w:p w14:paraId="12B08C8E" w14:textId="572FE71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10ledy</w:t>
            </w:r>
          </w:p>
        </w:tc>
        <w:tc>
          <w:tcPr>
            <w:tcW w:w="824" w:type="pct"/>
          </w:tcPr>
          <w:p w14:paraId="1A0CD365" w14:textId="7B1A293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Dygestorium do ogólnych prac laboratoryjnych</w:t>
            </w:r>
          </w:p>
        </w:tc>
        <w:tc>
          <w:tcPr>
            <w:tcW w:w="232" w:type="pct"/>
          </w:tcPr>
          <w:p w14:paraId="791678D1" w14:textId="775016E6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5715409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6E25F3CB" w14:textId="293E537A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410694F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348E19C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4A7EE04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38658643" w14:textId="77777777" w:rsidTr="008D4230">
        <w:tc>
          <w:tcPr>
            <w:tcW w:w="306" w:type="pct"/>
          </w:tcPr>
          <w:p w14:paraId="30A7F8B1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36FC60C4" w14:textId="3D573191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4CB08615" w14:textId="77777777" w:rsidR="00BB7811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(</w:t>
            </w:r>
            <w:proofErr w:type="gramStart"/>
            <w:r w:rsidRPr="008C606D">
              <w:rPr>
                <w:rFonts w:ascii="SGGW Sans Light" w:hAnsi="SGGW Sans Light"/>
              </w:rPr>
              <w:t>2.01.08)/</w:t>
            </w:r>
            <w:proofErr w:type="gramEnd"/>
          </w:p>
          <w:p w14:paraId="0B19029B" w14:textId="79A51200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2.12.08</w:t>
            </w:r>
          </w:p>
        </w:tc>
        <w:tc>
          <w:tcPr>
            <w:tcW w:w="425" w:type="pct"/>
          </w:tcPr>
          <w:p w14:paraId="5985A35D" w14:textId="02686FB3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30msp115</w:t>
            </w:r>
          </w:p>
        </w:tc>
        <w:tc>
          <w:tcPr>
            <w:tcW w:w="824" w:type="pct"/>
          </w:tcPr>
          <w:p w14:paraId="76D90352" w14:textId="270B1C9E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7E614723" w14:textId="07842BFE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6724A01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74F30EB6" w14:textId="6B8EFA49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2B8845D8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25EC2E5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0BA5BE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45B9C651" w14:textId="77777777" w:rsidTr="008D4230">
        <w:trPr>
          <w:trHeight w:val="1218"/>
        </w:trPr>
        <w:tc>
          <w:tcPr>
            <w:tcW w:w="306" w:type="pct"/>
          </w:tcPr>
          <w:p w14:paraId="29DC9939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0EEEF43B" w14:textId="1464B92F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5224B3B7" w14:textId="77777777" w:rsidR="00BB7811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(</w:t>
            </w:r>
            <w:proofErr w:type="gramStart"/>
            <w:r w:rsidRPr="008C606D">
              <w:rPr>
                <w:rFonts w:ascii="SGGW Sans Light" w:hAnsi="SGGW Sans Light"/>
              </w:rPr>
              <w:t>2.01.08)/</w:t>
            </w:r>
            <w:proofErr w:type="gramEnd"/>
          </w:p>
          <w:p w14:paraId="001C2AB8" w14:textId="2B14A5A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2.12.08</w:t>
            </w:r>
          </w:p>
        </w:tc>
        <w:tc>
          <w:tcPr>
            <w:tcW w:w="425" w:type="pct"/>
          </w:tcPr>
          <w:p w14:paraId="539F798F" w14:textId="241B1284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60leszwy</w:t>
            </w:r>
          </w:p>
        </w:tc>
        <w:tc>
          <w:tcPr>
            <w:tcW w:w="824" w:type="pct"/>
          </w:tcPr>
          <w:p w14:paraId="28073CF1" w14:textId="1FC4BF9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Szafa na odczynniki chemiczne</w:t>
            </w:r>
          </w:p>
        </w:tc>
        <w:tc>
          <w:tcPr>
            <w:tcW w:w="232" w:type="pct"/>
          </w:tcPr>
          <w:p w14:paraId="38B9B12F" w14:textId="64D07F8F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3857717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6CF246D" w14:textId="370E3D6E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13B546F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2C700B48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616DA0A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55740FF" w14:textId="77777777" w:rsidTr="008D4230">
        <w:tc>
          <w:tcPr>
            <w:tcW w:w="306" w:type="pct"/>
          </w:tcPr>
          <w:p w14:paraId="02F9F77B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4A97EC4B" w14:textId="66123CDC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1801C9DC" w14:textId="77777777" w:rsidR="00BB7811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(</w:t>
            </w:r>
            <w:proofErr w:type="gramStart"/>
            <w:r w:rsidRPr="008C606D">
              <w:rPr>
                <w:rFonts w:ascii="SGGW Sans Light" w:hAnsi="SGGW Sans Light"/>
              </w:rPr>
              <w:t>2.01.08)/</w:t>
            </w:r>
            <w:proofErr w:type="gramEnd"/>
          </w:p>
          <w:p w14:paraId="4150E572" w14:textId="650F537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2.12.08</w:t>
            </w:r>
          </w:p>
        </w:tc>
        <w:tc>
          <w:tcPr>
            <w:tcW w:w="425" w:type="pct"/>
          </w:tcPr>
          <w:p w14:paraId="577F1BFB" w14:textId="1FBE239E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61szla2</w:t>
            </w:r>
          </w:p>
        </w:tc>
        <w:tc>
          <w:tcPr>
            <w:tcW w:w="824" w:type="pct"/>
          </w:tcPr>
          <w:p w14:paraId="426156A8" w14:textId="59F80C4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Szafa na odczynniki lotne i łatwopalne</w:t>
            </w:r>
          </w:p>
        </w:tc>
        <w:tc>
          <w:tcPr>
            <w:tcW w:w="232" w:type="pct"/>
          </w:tcPr>
          <w:p w14:paraId="2B464925" w14:textId="62E688F2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30118F6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270C950" w14:textId="1EDA1984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7BE7D6B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0825A78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279835D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6AAF865" w14:textId="77777777" w:rsidTr="008D4230">
        <w:tc>
          <w:tcPr>
            <w:tcW w:w="306" w:type="pct"/>
          </w:tcPr>
          <w:p w14:paraId="4F6524B8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763E7584" w14:textId="1BCE5FB7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64E97ED4" w14:textId="77777777" w:rsidR="00BB7811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(</w:t>
            </w:r>
            <w:proofErr w:type="gramStart"/>
            <w:r w:rsidRPr="008C606D">
              <w:rPr>
                <w:rFonts w:ascii="SGGW Sans Light" w:hAnsi="SGGW Sans Light"/>
              </w:rPr>
              <w:t>2.01.09)/</w:t>
            </w:r>
            <w:proofErr w:type="gramEnd"/>
          </w:p>
          <w:p w14:paraId="552F3E84" w14:textId="17A9B74B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2.12.09</w:t>
            </w:r>
          </w:p>
        </w:tc>
        <w:tc>
          <w:tcPr>
            <w:tcW w:w="425" w:type="pct"/>
          </w:tcPr>
          <w:p w14:paraId="107E27A5" w14:textId="6646A6B3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20msw27</w:t>
            </w:r>
          </w:p>
        </w:tc>
        <w:tc>
          <w:tcPr>
            <w:tcW w:w="824" w:type="pct"/>
          </w:tcPr>
          <w:p w14:paraId="52C3A8AD" w14:textId="06CD4A2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wyspowy</w:t>
            </w:r>
          </w:p>
        </w:tc>
        <w:tc>
          <w:tcPr>
            <w:tcW w:w="232" w:type="pct"/>
          </w:tcPr>
          <w:p w14:paraId="372AD67B" w14:textId="59E92089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27BBB37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0172FA2A" w14:textId="03D89AEA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32F3C9B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4D8D5A20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42C7664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EBA078D" w14:textId="77777777" w:rsidTr="008D4230">
        <w:tc>
          <w:tcPr>
            <w:tcW w:w="306" w:type="pct"/>
          </w:tcPr>
          <w:p w14:paraId="180835A7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0DFEFDFF" w14:textId="7F770DCA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39CC303F" w14:textId="77777777" w:rsidR="00BB7811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(</w:t>
            </w:r>
            <w:proofErr w:type="gramStart"/>
            <w:r w:rsidRPr="008C606D">
              <w:rPr>
                <w:rFonts w:ascii="SGGW Sans Light" w:hAnsi="SGGW Sans Light"/>
              </w:rPr>
              <w:t>2.01.09)/</w:t>
            </w:r>
            <w:proofErr w:type="gramEnd"/>
          </w:p>
          <w:p w14:paraId="0A62C734" w14:textId="6CB368E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2.12.09</w:t>
            </w:r>
          </w:p>
        </w:tc>
        <w:tc>
          <w:tcPr>
            <w:tcW w:w="425" w:type="pct"/>
          </w:tcPr>
          <w:p w14:paraId="0A80C5C6" w14:textId="17CF8F3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30msp53</w:t>
            </w:r>
          </w:p>
        </w:tc>
        <w:tc>
          <w:tcPr>
            <w:tcW w:w="824" w:type="pct"/>
          </w:tcPr>
          <w:p w14:paraId="092FF308" w14:textId="3257070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0F8B32EE" w14:textId="357413B5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3B5E872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6A2D90B3" w14:textId="77B023E9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711524B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532EDD8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47F50B2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86F1015" w14:textId="77777777" w:rsidTr="008D4230">
        <w:tc>
          <w:tcPr>
            <w:tcW w:w="306" w:type="pct"/>
          </w:tcPr>
          <w:p w14:paraId="61C07606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2F7CC129" w14:textId="3ED19881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331336D4" w14:textId="77777777" w:rsidR="00BB7811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(</w:t>
            </w:r>
            <w:proofErr w:type="gramStart"/>
            <w:r w:rsidRPr="008C606D">
              <w:rPr>
                <w:rFonts w:ascii="SGGW Sans Light" w:hAnsi="SGGW Sans Light"/>
              </w:rPr>
              <w:t>2.01.09)/</w:t>
            </w:r>
            <w:proofErr w:type="gramEnd"/>
          </w:p>
          <w:p w14:paraId="600B1AD5" w14:textId="6963C1EB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2.12.09</w:t>
            </w:r>
          </w:p>
        </w:tc>
        <w:tc>
          <w:tcPr>
            <w:tcW w:w="425" w:type="pct"/>
          </w:tcPr>
          <w:p w14:paraId="25114E86" w14:textId="59F24A7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31msp54</w:t>
            </w:r>
          </w:p>
        </w:tc>
        <w:tc>
          <w:tcPr>
            <w:tcW w:w="824" w:type="pct"/>
          </w:tcPr>
          <w:p w14:paraId="23FE28CC" w14:textId="77D83E53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686FE3D6" w14:textId="3E95A452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76F590C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7847EC2" w14:textId="5779CE8B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20FF8F2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07247BC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DAC5CC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94DED29" w14:textId="77777777" w:rsidTr="008D4230">
        <w:tc>
          <w:tcPr>
            <w:tcW w:w="306" w:type="pct"/>
          </w:tcPr>
          <w:p w14:paraId="57C8E9C4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51BCF305" w14:textId="28B9C546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2AED44B3" w14:textId="77777777" w:rsidR="00BB7811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(</w:t>
            </w:r>
            <w:proofErr w:type="gramStart"/>
            <w:r w:rsidRPr="008C606D">
              <w:rPr>
                <w:rFonts w:ascii="SGGW Sans Light" w:hAnsi="SGGW Sans Light"/>
              </w:rPr>
              <w:t>2.01.09)/</w:t>
            </w:r>
            <w:proofErr w:type="gramEnd"/>
          </w:p>
          <w:p w14:paraId="58C3F975" w14:textId="032B306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2.12.09</w:t>
            </w:r>
          </w:p>
        </w:tc>
        <w:tc>
          <w:tcPr>
            <w:tcW w:w="425" w:type="pct"/>
          </w:tcPr>
          <w:p w14:paraId="7145D3E5" w14:textId="28780239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32msp116</w:t>
            </w:r>
          </w:p>
        </w:tc>
        <w:tc>
          <w:tcPr>
            <w:tcW w:w="824" w:type="pct"/>
          </w:tcPr>
          <w:p w14:paraId="1EDEE298" w14:textId="378D152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67A791FF" w14:textId="144BA970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190F9A5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298C6FE" w14:textId="36BA02F1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5A16D29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3898EBC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5D9A08B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6B1AEA20" w14:textId="77777777" w:rsidTr="008D4230">
        <w:tc>
          <w:tcPr>
            <w:tcW w:w="306" w:type="pct"/>
          </w:tcPr>
          <w:p w14:paraId="3D902812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5E5DFCD9" w14:textId="35E82ABE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76959938" w14:textId="77777777" w:rsidR="00BB7811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(</w:t>
            </w:r>
            <w:proofErr w:type="gramStart"/>
            <w:r w:rsidRPr="008C606D">
              <w:rPr>
                <w:rFonts w:ascii="SGGW Sans Light" w:hAnsi="SGGW Sans Light"/>
              </w:rPr>
              <w:t>2.01.09)/</w:t>
            </w:r>
            <w:proofErr w:type="gramEnd"/>
          </w:p>
          <w:p w14:paraId="56BA0784" w14:textId="6B7159F9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2.12.09</w:t>
            </w:r>
          </w:p>
        </w:tc>
        <w:tc>
          <w:tcPr>
            <w:tcW w:w="425" w:type="pct"/>
          </w:tcPr>
          <w:p w14:paraId="39BF485E" w14:textId="2B28470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50szla1</w:t>
            </w:r>
          </w:p>
        </w:tc>
        <w:tc>
          <w:tcPr>
            <w:tcW w:w="824" w:type="pct"/>
          </w:tcPr>
          <w:p w14:paraId="7A4809D3" w14:textId="277EF16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Szafa na odczynniki chemiczne</w:t>
            </w:r>
          </w:p>
        </w:tc>
        <w:tc>
          <w:tcPr>
            <w:tcW w:w="232" w:type="pct"/>
          </w:tcPr>
          <w:p w14:paraId="38ADCF06" w14:textId="03606062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2B803FB0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7EEBFE41" w14:textId="03AD541B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3E86051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367E186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E7AE11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0CB6E982" w14:textId="77777777" w:rsidTr="008D4230">
        <w:tc>
          <w:tcPr>
            <w:tcW w:w="306" w:type="pct"/>
          </w:tcPr>
          <w:p w14:paraId="0294D09B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22136AE8" w14:textId="743A112C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511299A9" w14:textId="77777777" w:rsidR="00BB7811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(</w:t>
            </w:r>
            <w:proofErr w:type="gramStart"/>
            <w:r w:rsidRPr="008C606D">
              <w:rPr>
                <w:rFonts w:ascii="SGGW Sans Light" w:hAnsi="SGGW Sans Light"/>
              </w:rPr>
              <w:t>2.01.10)/</w:t>
            </w:r>
            <w:proofErr w:type="gramEnd"/>
          </w:p>
          <w:p w14:paraId="5DF8FA48" w14:textId="6423EB9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2.12.10</w:t>
            </w:r>
          </w:p>
        </w:tc>
        <w:tc>
          <w:tcPr>
            <w:tcW w:w="425" w:type="pct"/>
          </w:tcPr>
          <w:p w14:paraId="33A68F3F" w14:textId="351207D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30msp105</w:t>
            </w:r>
          </w:p>
        </w:tc>
        <w:tc>
          <w:tcPr>
            <w:tcW w:w="824" w:type="pct"/>
          </w:tcPr>
          <w:p w14:paraId="17D23DBB" w14:textId="1810A404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 L-kształtny</w:t>
            </w:r>
          </w:p>
        </w:tc>
        <w:tc>
          <w:tcPr>
            <w:tcW w:w="232" w:type="pct"/>
          </w:tcPr>
          <w:p w14:paraId="7796DA3D" w14:textId="7A6C8C2C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66981A7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713F55E9" w14:textId="271B8A5F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25CFC04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2E11697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6D08FBF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46BF0AFA" w14:textId="77777777" w:rsidTr="008D4230">
        <w:tc>
          <w:tcPr>
            <w:tcW w:w="306" w:type="pct"/>
          </w:tcPr>
          <w:p w14:paraId="6028CB4F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180C808D" w14:textId="0E8C52CF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2D0E9F83" w14:textId="77777777" w:rsidR="00BB7811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(</w:t>
            </w:r>
            <w:proofErr w:type="gramStart"/>
            <w:r w:rsidRPr="008C606D">
              <w:rPr>
                <w:rFonts w:ascii="SGGW Sans Light" w:hAnsi="SGGW Sans Light"/>
              </w:rPr>
              <w:t>2.01.10)/</w:t>
            </w:r>
            <w:proofErr w:type="gramEnd"/>
          </w:p>
          <w:p w14:paraId="32AC5573" w14:textId="519DC80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2.12.10</w:t>
            </w:r>
          </w:p>
        </w:tc>
        <w:tc>
          <w:tcPr>
            <w:tcW w:w="425" w:type="pct"/>
          </w:tcPr>
          <w:p w14:paraId="1856E769" w14:textId="08353AB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70serboo</w:t>
            </w:r>
          </w:p>
        </w:tc>
        <w:tc>
          <w:tcPr>
            <w:tcW w:w="824" w:type="pct"/>
          </w:tcPr>
          <w:p w14:paraId="58F85752" w14:textId="56FCE110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Service boom (belka instalacyjna do stropu)</w:t>
            </w:r>
          </w:p>
        </w:tc>
        <w:tc>
          <w:tcPr>
            <w:tcW w:w="232" w:type="pct"/>
          </w:tcPr>
          <w:p w14:paraId="4A3ADD20" w14:textId="149037DB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74DC99A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F41E386" w14:textId="4969A49B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2DC26FC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17473F4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23531E5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E786895" w14:textId="77777777" w:rsidTr="008D4230">
        <w:tc>
          <w:tcPr>
            <w:tcW w:w="306" w:type="pct"/>
          </w:tcPr>
          <w:p w14:paraId="2A14F4D5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01016B52" w14:textId="635F689D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14F3C1D0" w14:textId="77777777" w:rsidR="00BB7811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(</w:t>
            </w:r>
            <w:proofErr w:type="gramStart"/>
            <w:r w:rsidRPr="008C606D">
              <w:rPr>
                <w:rFonts w:ascii="SGGW Sans Light" w:hAnsi="SGGW Sans Light"/>
              </w:rPr>
              <w:t>2.01.10)/</w:t>
            </w:r>
            <w:proofErr w:type="gramEnd"/>
          </w:p>
          <w:p w14:paraId="2E7ED765" w14:textId="5FB7458B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2.12.10</w:t>
            </w:r>
          </w:p>
        </w:tc>
        <w:tc>
          <w:tcPr>
            <w:tcW w:w="425" w:type="pct"/>
          </w:tcPr>
          <w:p w14:paraId="531A16C8" w14:textId="0246CDBB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71serboo</w:t>
            </w:r>
          </w:p>
        </w:tc>
        <w:tc>
          <w:tcPr>
            <w:tcW w:w="824" w:type="pct"/>
          </w:tcPr>
          <w:p w14:paraId="2AE8DAE0" w14:textId="07B507A8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Service boom (belka instalacyjna podwieszana do stropu)</w:t>
            </w:r>
          </w:p>
        </w:tc>
        <w:tc>
          <w:tcPr>
            <w:tcW w:w="232" w:type="pct"/>
          </w:tcPr>
          <w:p w14:paraId="422187DC" w14:textId="045BE14C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66E4EB6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1B65DD83" w14:textId="64A69D14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2DEFB538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6007FBE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2D570570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3065E7F" w14:textId="77777777" w:rsidTr="008D4230">
        <w:tc>
          <w:tcPr>
            <w:tcW w:w="306" w:type="pct"/>
          </w:tcPr>
          <w:p w14:paraId="6C512698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004288D6" w14:textId="278395C5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138837B6" w14:textId="14C762B0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2.06.01</w:t>
            </w:r>
          </w:p>
        </w:tc>
        <w:tc>
          <w:tcPr>
            <w:tcW w:w="425" w:type="pct"/>
          </w:tcPr>
          <w:p w14:paraId="6BCDFCE9" w14:textId="681A80C3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10ledy</w:t>
            </w:r>
          </w:p>
        </w:tc>
        <w:tc>
          <w:tcPr>
            <w:tcW w:w="824" w:type="pct"/>
          </w:tcPr>
          <w:p w14:paraId="586C5CE7" w14:textId="2C27C8B9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Dygestorium do ogólnych prac laboratoryjnych</w:t>
            </w:r>
          </w:p>
        </w:tc>
        <w:tc>
          <w:tcPr>
            <w:tcW w:w="232" w:type="pct"/>
          </w:tcPr>
          <w:p w14:paraId="5034E94D" w14:textId="66486F27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46F4F55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18E71195" w14:textId="62829758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739A361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7E1A6D6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56E38F8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5F75200A" w14:textId="77777777" w:rsidTr="008D4230">
        <w:tc>
          <w:tcPr>
            <w:tcW w:w="306" w:type="pct"/>
          </w:tcPr>
          <w:p w14:paraId="56642546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5AF6C113" w14:textId="5617F5B8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4759DD27" w14:textId="0D019F14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2.06.01</w:t>
            </w:r>
          </w:p>
        </w:tc>
        <w:tc>
          <w:tcPr>
            <w:tcW w:w="425" w:type="pct"/>
          </w:tcPr>
          <w:p w14:paraId="5D86068B" w14:textId="4C315FD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20msw17a</w:t>
            </w:r>
          </w:p>
        </w:tc>
        <w:tc>
          <w:tcPr>
            <w:tcW w:w="824" w:type="pct"/>
          </w:tcPr>
          <w:p w14:paraId="79B5F97B" w14:textId="3E7CA44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wyspowy</w:t>
            </w:r>
          </w:p>
        </w:tc>
        <w:tc>
          <w:tcPr>
            <w:tcW w:w="232" w:type="pct"/>
          </w:tcPr>
          <w:p w14:paraId="5530CE9B" w14:textId="4053B893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388C513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C72F1F1" w14:textId="2F35A875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70B8780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6FE1775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37AC138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786D209" w14:textId="77777777" w:rsidTr="008D4230">
        <w:tc>
          <w:tcPr>
            <w:tcW w:w="306" w:type="pct"/>
          </w:tcPr>
          <w:p w14:paraId="2B5B1A38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6109901D" w14:textId="3B4881E1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46EA8419" w14:textId="35DADFA8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2.06.01</w:t>
            </w:r>
          </w:p>
        </w:tc>
        <w:tc>
          <w:tcPr>
            <w:tcW w:w="425" w:type="pct"/>
          </w:tcPr>
          <w:p w14:paraId="2DDA8B93" w14:textId="5A594479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30msp56</w:t>
            </w:r>
          </w:p>
        </w:tc>
        <w:tc>
          <w:tcPr>
            <w:tcW w:w="824" w:type="pct"/>
          </w:tcPr>
          <w:p w14:paraId="34294DBC" w14:textId="10075E5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2F97FC24" w14:textId="16498EA0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544C73A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74B0B88F" w14:textId="19AB1B8B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3AA52AB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6D65073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57D3E86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DE7F911" w14:textId="77777777" w:rsidTr="008D4230">
        <w:tc>
          <w:tcPr>
            <w:tcW w:w="306" w:type="pct"/>
          </w:tcPr>
          <w:p w14:paraId="0A34ACB1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21D1BAE0" w14:textId="2905F942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05FADC2D" w14:textId="336202E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2.06.01</w:t>
            </w:r>
          </w:p>
        </w:tc>
        <w:tc>
          <w:tcPr>
            <w:tcW w:w="425" w:type="pct"/>
          </w:tcPr>
          <w:p w14:paraId="03DD51B0" w14:textId="176B6E2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31msp57</w:t>
            </w:r>
          </w:p>
        </w:tc>
        <w:tc>
          <w:tcPr>
            <w:tcW w:w="824" w:type="pct"/>
          </w:tcPr>
          <w:p w14:paraId="5C938E46" w14:textId="6E8C63F4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23C5FC42" w14:textId="13808B4F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47E7B54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7D6B27DF" w14:textId="6A04741F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12E5832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09E66E9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682CE8B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0B39B48" w14:textId="77777777" w:rsidTr="008D4230">
        <w:tc>
          <w:tcPr>
            <w:tcW w:w="306" w:type="pct"/>
          </w:tcPr>
          <w:p w14:paraId="674AB313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37C4DF0E" w14:textId="05FF92C1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16ADFF4B" w14:textId="768F973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2.10.01</w:t>
            </w:r>
          </w:p>
        </w:tc>
        <w:tc>
          <w:tcPr>
            <w:tcW w:w="425" w:type="pct"/>
          </w:tcPr>
          <w:p w14:paraId="2C27A69B" w14:textId="517BC1D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50lreg4</w:t>
            </w:r>
          </w:p>
        </w:tc>
        <w:tc>
          <w:tcPr>
            <w:tcW w:w="824" w:type="pct"/>
          </w:tcPr>
          <w:p w14:paraId="082F514B" w14:textId="1AE3709E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 xml:space="preserve">Regał (moduł podstawowy) </w:t>
            </w:r>
          </w:p>
        </w:tc>
        <w:tc>
          <w:tcPr>
            <w:tcW w:w="232" w:type="pct"/>
          </w:tcPr>
          <w:p w14:paraId="1A4E5A94" w14:textId="3F5081D6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4</w:t>
            </w:r>
          </w:p>
        </w:tc>
        <w:tc>
          <w:tcPr>
            <w:tcW w:w="432" w:type="pct"/>
          </w:tcPr>
          <w:p w14:paraId="31FC5B9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AF5994F" w14:textId="7CFDDC60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4B0758B8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73E36FB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740EC3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2188260F" w14:textId="77777777" w:rsidTr="008D4230">
        <w:tc>
          <w:tcPr>
            <w:tcW w:w="306" w:type="pct"/>
          </w:tcPr>
          <w:p w14:paraId="5558D8C5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4C80DF92" w14:textId="08645DD7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070DD45C" w14:textId="3992B55E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2.10.01</w:t>
            </w:r>
          </w:p>
        </w:tc>
        <w:tc>
          <w:tcPr>
            <w:tcW w:w="425" w:type="pct"/>
          </w:tcPr>
          <w:p w14:paraId="38988B9D" w14:textId="025DAA8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60szlakw</w:t>
            </w:r>
          </w:p>
        </w:tc>
        <w:tc>
          <w:tcPr>
            <w:tcW w:w="824" w:type="pct"/>
          </w:tcPr>
          <w:p w14:paraId="4F30D6BB" w14:textId="2264234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 xml:space="preserve">Szafa na kwasy i zasady </w:t>
            </w:r>
          </w:p>
        </w:tc>
        <w:tc>
          <w:tcPr>
            <w:tcW w:w="232" w:type="pct"/>
          </w:tcPr>
          <w:p w14:paraId="1FAAB5D4" w14:textId="3A882AC7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</w:t>
            </w:r>
          </w:p>
        </w:tc>
        <w:tc>
          <w:tcPr>
            <w:tcW w:w="432" w:type="pct"/>
          </w:tcPr>
          <w:p w14:paraId="1927090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730E3D16" w14:textId="0EB38CA3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044A623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34A791B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B8D948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049F649A" w14:textId="77777777" w:rsidTr="008D4230">
        <w:tc>
          <w:tcPr>
            <w:tcW w:w="306" w:type="pct"/>
          </w:tcPr>
          <w:p w14:paraId="7F28E290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5E88BBB3" w14:textId="1EB25ACC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3E95B8F0" w14:textId="53DE984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2.10.01</w:t>
            </w:r>
          </w:p>
        </w:tc>
        <w:tc>
          <w:tcPr>
            <w:tcW w:w="425" w:type="pct"/>
          </w:tcPr>
          <w:p w14:paraId="10E4B325" w14:textId="1C1E48D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61szwy1</w:t>
            </w:r>
          </w:p>
        </w:tc>
        <w:tc>
          <w:tcPr>
            <w:tcW w:w="824" w:type="pct"/>
          </w:tcPr>
          <w:p w14:paraId="30B951C2" w14:textId="25A4EDDB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Szafa na odczynniki chemiczne</w:t>
            </w:r>
          </w:p>
        </w:tc>
        <w:tc>
          <w:tcPr>
            <w:tcW w:w="232" w:type="pct"/>
          </w:tcPr>
          <w:p w14:paraId="5082459C" w14:textId="0C1B74DF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4</w:t>
            </w:r>
          </w:p>
        </w:tc>
        <w:tc>
          <w:tcPr>
            <w:tcW w:w="432" w:type="pct"/>
          </w:tcPr>
          <w:p w14:paraId="251EA22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30B54C1D" w14:textId="7B6D2483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3635B13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44DCDCD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68118EC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0667CC29" w14:textId="77777777" w:rsidTr="008D4230">
        <w:tc>
          <w:tcPr>
            <w:tcW w:w="306" w:type="pct"/>
          </w:tcPr>
          <w:p w14:paraId="71E32888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3296D946" w14:textId="25D43A96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601A339C" w14:textId="5AB730B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2.10.02</w:t>
            </w:r>
          </w:p>
        </w:tc>
        <w:tc>
          <w:tcPr>
            <w:tcW w:w="425" w:type="pct"/>
          </w:tcPr>
          <w:p w14:paraId="683AD810" w14:textId="2198828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30msp58</w:t>
            </w:r>
          </w:p>
        </w:tc>
        <w:tc>
          <w:tcPr>
            <w:tcW w:w="824" w:type="pct"/>
          </w:tcPr>
          <w:p w14:paraId="347FC956" w14:textId="61620A3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255BB4D2" w14:textId="385D82B2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2B1B4BF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A34A831" w14:textId="764AB554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612539B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6C23FA1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3B3F4C88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3E5C60BE" w14:textId="77777777" w:rsidTr="008D4230">
        <w:tc>
          <w:tcPr>
            <w:tcW w:w="306" w:type="pct"/>
          </w:tcPr>
          <w:p w14:paraId="570FF0B3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1991D886" w14:textId="1E4C2BF8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0B2C49D3" w14:textId="007A9D9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2.10.02</w:t>
            </w:r>
          </w:p>
        </w:tc>
        <w:tc>
          <w:tcPr>
            <w:tcW w:w="425" w:type="pct"/>
          </w:tcPr>
          <w:p w14:paraId="3D18DF85" w14:textId="5868AE1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50szla1</w:t>
            </w:r>
          </w:p>
        </w:tc>
        <w:tc>
          <w:tcPr>
            <w:tcW w:w="824" w:type="pct"/>
          </w:tcPr>
          <w:p w14:paraId="7E43D02C" w14:textId="050BB23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Szafa laboratoryjna na cokole</w:t>
            </w:r>
          </w:p>
        </w:tc>
        <w:tc>
          <w:tcPr>
            <w:tcW w:w="232" w:type="pct"/>
          </w:tcPr>
          <w:p w14:paraId="0A96268B" w14:textId="04F824D1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5AE67F6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3D514E08" w14:textId="4DA55624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732B50D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5FC909F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3E903C0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28877E95" w14:textId="77777777" w:rsidTr="008D4230">
        <w:tc>
          <w:tcPr>
            <w:tcW w:w="306" w:type="pct"/>
          </w:tcPr>
          <w:p w14:paraId="78F81E54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61B07D64" w14:textId="759154FF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4AC74F5A" w14:textId="5AF9524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2.10.03</w:t>
            </w:r>
          </w:p>
        </w:tc>
        <w:tc>
          <w:tcPr>
            <w:tcW w:w="425" w:type="pct"/>
          </w:tcPr>
          <w:p w14:paraId="5B3C0A5B" w14:textId="3EA67A8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10ledy</w:t>
            </w:r>
          </w:p>
        </w:tc>
        <w:tc>
          <w:tcPr>
            <w:tcW w:w="824" w:type="pct"/>
          </w:tcPr>
          <w:p w14:paraId="29663D05" w14:textId="2CC17679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Dygestorium do ogólnych prac laboratoryjnych</w:t>
            </w:r>
          </w:p>
        </w:tc>
        <w:tc>
          <w:tcPr>
            <w:tcW w:w="232" w:type="pct"/>
          </w:tcPr>
          <w:p w14:paraId="523FBB3D" w14:textId="3D677EA8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085E9AB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71FEE581" w14:textId="14CC9AE2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5AB7779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4B7444F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4686481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26965C5F" w14:textId="77777777" w:rsidTr="008D4230">
        <w:tc>
          <w:tcPr>
            <w:tcW w:w="306" w:type="pct"/>
          </w:tcPr>
          <w:p w14:paraId="710FDBC3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086ECC8B" w14:textId="3AB4D502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1DA997FC" w14:textId="63FDD78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2.10.03</w:t>
            </w:r>
          </w:p>
        </w:tc>
        <w:tc>
          <w:tcPr>
            <w:tcW w:w="425" w:type="pct"/>
          </w:tcPr>
          <w:p w14:paraId="0E386DD3" w14:textId="532E26F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30msp25</w:t>
            </w:r>
          </w:p>
        </w:tc>
        <w:tc>
          <w:tcPr>
            <w:tcW w:w="824" w:type="pct"/>
          </w:tcPr>
          <w:p w14:paraId="25D9F1E0" w14:textId="0F1A0B2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3520D706" w14:textId="2C9DD973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19123B8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7E5C0F2" w14:textId="34EA3C26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5427CD7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160342D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628642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22A47725" w14:textId="77777777" w:rsidTr="008D4230">
        <w:tc>
          <w:tcPr>
            <w:tcW w:w="306" w:type="pct"/>
          </w:tcPr>
          <w:p w14:paraId="71627131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689D45FB" w14:textId="61FE9BF8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74929EA6" w14:textId="790D168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2.10.03</w:t>
            </w:r>
          </w:p>
        </w:tc>
        <w:tc>
          <w:tcPr>
            <w:tcW w:w="425" w:type="pct"/>
          </w:tcPr>
          <w:p w14:paraId="37DD38CC" w14:textId="651DD4D0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31msp61</w:t>
            </w:r>
          </w:p>
        </w:tc>
        <w:tc>
          <w:tcPr>
            <w:tcW w:w="824" w:type="pct"/>
          </w:tcPr>
          <w:p w14:paraId="3CD8B291" w14:textId="5EAE09F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604730F3" w14:textId="78B2684E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031B83C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62DD709" w14:textId="4C375DEF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479F384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423FDF7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276D2EA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690AE762" w14:textId="77777777" w:rsidTr="008D4230">
        <w:tc>
          <w:tcPr>
            <w:tcW w:w="306" w:type="pct"/>
          </w:tcPr>
          <w:p w14:paraId="1A7B872F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0FFDC728" w14:textId="2EFE4480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15CDFC09" w14:textId="0F76B648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2.10.03</w:t>
            </w:r>
          </w:p>
        </w:tc>
        <w:tc>
          <w:tcPr>
            <w:tcW w:w="425" w:type="pct"/>
          </w:tcPr>
          <w:p w14:paraId="1A4AA915" w14:textId="0469498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32msp112</w:t>
            </w:r>
          </w:p>
        </w:tc>
        <w:tc>
          <w:tcPr>
            <w:tcW w:w="824" w:type="pct"/>
          </w:tcPr>
          <w:p w14:paraId="3D454CDE" w14:textId="6E971E5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26A2AA01" w14:textId="599EA459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040E7B1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960BB89" w14:textId="6A48C084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1F07421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747E9B6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381DC49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350A82FB" w14:textId="77777777" w:rsidTr="008D4230">
        <w:tc>
          <w:tcPr>
            <w:tcW w:w="306" w:type="pct"/>
          </w:tcPr>
          <w:p w14:paraId="625B8C57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6D23DB77" w14:textId="33560FBF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13A759B9" w14:textId="28E9A87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2.10.04</w:t>
            </w:r>
          </w:p>
        </w:tc>
        <w:tc>
          <w:tcPr>
            <w:tcW w:w="425" w:type="pct"/>
          </w:tcPr>
          <w:p w14:paraId="1629BA7E" w14:textId="596FA98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10ledy1</w:t>
            </w:r>
          </w:p>
        </w:tc>
        <w:tc>
          <w:tcPr>
            <w:tcW w:w="824" w:type="pct"/>
          </w:tcPr>
          <w:p w14:paraId="59E434A9" w14:textId="3674655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Dygestorium do ogólnych prac laboratoryjnych</w:t>
            </w:r>
          </w:p>
        </w:tc>
        <w:tc>
          <w:tcPr>
            <w:tcW w:w="232" w:type="pct"/>
          </w:tcPr>
          <w:p w14:paraId="22C51CC6" w14:textId="66EFCAEE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20A72D2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7EEDA88D" w14:textId="1FEEA11A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7E68142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79D9B11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2F6AF37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9B7E8A0" w14:textId="77777777" w:rsidTr="008D4230">
        <w:tc>
          <w:tcPr>
            <w:tcW w:w="306" w:type="pct"/>
          </w:tcPr>
          <w:p w14:paraId="6F4FA8DA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5E0DB2F2" w14:textId="417E1536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4E96E294" w14:textId="3A166324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2.10.04</w:t>
            </w:r>
          </w:p>
        </w:tc>
        <w:tc>
          <w:tcPr>
            <w:tcW w:w="425" w:type="pct"/>
          </w:tcPr>
          <w:p w14:paraId="0D7F1A7D" w14:textId="266D018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11ledy2</w:t>
            </w:r>
          </w:p>
        </w:tc>
        <w:tc>
          <w:tcPr>
            <w:tcW w:w="824" w:type="pct"/>
          </w:tcPr>
          <w:p w14:paraId="6027F544" w14:textId="2A61BEF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Dygestorium do ogólnych prac laboratoryjnych</w:t>
            </w:r>
          </w:p>
        </w:tc>
        <w:tc>
          <w:tcPr>
            <w:tcW w:w="232" w:type="pct"/>
          </w:tcPr>
          <w:p w14:paraId="77F912F5" w14:textId="382BB364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5CD3F4C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959385E" w14:textId="227E2812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5ED42F4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0D25F14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3A55B9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2E75A8E7" w14:textId="77777777" w:rsidTr="008D4230">
        <w:tc>
          <w:tcPr>
            <w:tcW w:w="306" w:type="pct"/>
          </w:tcPr>
          <w:p w14:paraId="1F643F7B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63E4272D" w14:textId="7D00B39B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42BFCCDA" w14:textId="0C93A79E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2.10.04</w:t>
            </w:r>
          </w:p>
        </w:tc>
        <w:tc>
          <w:tcPr>
            <w:tcW w:w="425" w:type="pct"/>
          </w:tcPr>
          <w:p w14:paraId="5322A96D" w14:textId="5BC6E08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20msw18</w:t>
            </w:r>
          </w:p>
        </w:tc>
        <w:tc>
          <w:tcPr>
            <w:tcW w:w="824" w:type="pct"/>
          </w:tcPr>
          <w:p w14:paraId="73CA9974" w14:textId="0C1F30C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wyspowy</w:t>
            </w:r>
          </w:p>
        </w:tc>
        <w:tc>
          <w:tcPr>
            <w:tcW w:w="232" w:type="pct"/>
          </w:tcPr>
          <w:p w14:paraId="3E6DF5B2" w14:textId="22020405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2528F32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1B777F90" w14:textId="3E6433ED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52657F3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1ACF55C0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F1973A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526198DC" w14:textId="77777777" w:rsidTr="008D4230">
        <w:tc>
          <w:tcPr>
            <w:tcW w:w="306" w:type="pct"/>
          </w:tcPr>
          <w:p w14:paraId="72DD6F58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34058379" w14:textId="1EBD8A12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52918037" w14:textId="41E1431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2.10.04</w:t>
            </w:r>
          </w:p>
        </w:tc>
        <w:tc>
          <w:tcPr>
            <w:tcW w:w="425" w:type="pct"/>
          </w:tcPr>
          <w:p w14:paraId="32F08DDB" w14:textId="5EB3DCD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21msw28</w:t>
            </w:r>
          </w:p>
        </w:tc>
        <w:tc>
          <w:tcPr>
            <w:tcW w:w="824" w:type="pct"/>
          </w:tcPr>
          <w:p w14:paraId="517ED629" w14:textId="333F22D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wyspowy</w:t>
            </w:r>
          </w:p>
        </w:tc>
        <w:tc>
          <w:tcPr>
            <w:tcW w:w="232" w:type="pct"/>
          </w:tcPr>
          <w:p w14:paraId="09EAC74D" w14:textId="0FEA5434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6C339EB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0EEC97BD" w14:textId="6748BAD0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2585DB1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1B31F7D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66FEA73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0A3A9009" w14:textId="77777777" w:rsidTr="008D4230">
        <w:tc>
          <w:tcPr>
            <w:tcW w:w="306" w:type="pct"/>
          </w:tcPr>
          <w:p w14:paraId="05320C63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6C11EAFC" w14:textId="26942995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0670A828" w14:textId="6FFEEB44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2.10.04</w:t>
            </w:r>
          </w:p>
        </w:tc>
        <w:tc>
          <w:tcPr>
            <w:tcW w:w="425" w:type="pct"/>
          </w:tcPr>
          <w:p w14:paraId="2AEFBB82" w14:textId="5C307FB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30msp62</w:t>
            </w:r>
          </w:p>
        </w:tc>
        <w:tc>
          <w:tcPr>
            <w:tcW w:w="824" w:type="pct"/>
          </w:tcPr>
          <w:p w14:paraId="49F92DD0" w14:textId="62AF19E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775F5841" w14:textId="28A7376C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0A4FCCF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1FC9B1B2" w14:textId="22935C7C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17B2CBB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413DDAF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D06D58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53C44D7B" w14:textId="77777777" w:rsidTr="008D4230">
        <w:tc>
          <w:tcPr>
            <w:tcW w:w="306" w:type="pct"/>
          </w:tcPr>
          <w:p w14:paraId="03B463A5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3A5F5129" w14:textId="2705F60F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75B96FC7" w14:textId="3C40C0F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2.10.04</w:t>
            </w:r>
          </w:p>
        </w:tc>
        <w:tc>
          <w:tcPr>
            <w:tcW w:w="425" w:type="pct"/>
          </w:tcPr>
          <w:p w14:paraId="660215FC" w14:textId="5C778FBB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31msp63</w:t>
            </w:r>
          </w:p>
        </w:tc>
        <w:tc>
          <w:tcPr>
            <w:tcW w:w="824" w:type="pct"/>
          </w:tcPr>
          <w:p w14:paraId="79124593" w14:textId="66D6C54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4D042139" w14:textId="0C37D1E0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719ADC6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327B5542" w14:textId="14649452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40829EB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6E10A9B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04C221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62DD5701" w14:textId="77777777" w:rsidTr="008D4230">
        <w:tc>
          <w:tcPr>
            <w:tcW w:w="306" w:type="pct"/>
          </w:tcPr>
          <w:p w14:paraId="2CDD36F6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3D923596" w14:textId="179B6E32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2D1E9A81" w14:textId="4C009040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2.10.04</w:t>
            </w:r>
          </w:p>
        </w:tc>
        <w:tc>
          <w:tcPr>
            <w:tcW w:w="425" w:type="pct"/>
          </w:tcPr>
          <w:p w14:paraId="0A1A06A2" w14:textId="4DAD21CE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32msp64</w:t>
            </w:r>
          </w:p>
        </w:tc>
        <w:tc>
          <w:tcPr>
            <w:tcW w:w="824" w:type="pct"/>
          </w:tcPr>
          <w:p w14:paraId="237D1812" w14:textId="34BDF78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11112C41" w14:textId="1F7A09DC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102996E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5ADB788D" w14:textId="589967A2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30ACA93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6AE5783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041441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24FB369C" w14:textId="77777777" w:rsidTr="008D4230">
        <w:tc>
          <w:tcPr>
            <w:tcW w:w="306" w:type="pct"/>
          </w:tcPr>
          <w:p w14:paraId="605FB3DB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5283AF66" w14:textId="4DAA0FC1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20ECC9E7" w14:textId="653A7A0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2.10.04</w:t>
            </w:r>
          </w:p>
        </w:tc>
        <w:tc>
          <w:tcPr>
            <w:tcW w:w="425" w:type="pct"/>
          </w:tcPr>
          <w:p w14:paraId="370A6156" w14:textId="533898C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60leszwy</w:t>
            </w:r>
          </w:p>
        </w:tc>
        <w:tc>
          <w:tcPr>
            <w:tcW w:w="824" w:type="pct"/>
          </w:tcPr>
          <w:p w14:paraId="2444DF7C" w14:textId="4569C47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Szafa na odczynniki chemiczne</w:t>
            </w:r>
          </w:p>
        </w:tc>
        <w:tc>
          <w:tcPr>
            <w:tcW w:w="232" w:type="pct"/>
          </w:tcPr>
          <w:p w14:paraId="013E5737" w14:textId="282E7F45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5251C2B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FA4912D" w14:textId="79B93C78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77624E0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1158505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40DEAF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6751E603" w14:textId="77777777" w:rsidTr="008D4230">
        <w:tc>
          <w:tcPr>
            <w:tcW w:w="306" w:type="pct"/>
          </w:tcPr>
          <w:p w14:paraId="546AB957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1D552110" w14:textId="023D9CC5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65E23036" w14:textId="62C80D40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2.10.06</w:t>
            </w:r>
          </w:p>
        </w:tc>
        <w:tc>
          <w:tcPr>
            <w:tcW w:w="425" w:type="pct"/>
          </w:tcPr>
          <w:p w14:paraId="316079CF" w14:textId="3F573019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10ledy</w:t>
            </w:r>
          </w:p>
        </w:tc>
        <w:tc>
          <w:tcPr>
            <w:tcW w:w="824" w:type="pct"/>
          </w:tcPr>
          <w:p w14:paraId="5D2DCD25" w14:textId="05A3BF10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Dygestorium do ogólnych prac laboratoryjnych</w:t>
            </w:r>
          </w:p>
        </w:tc>
        <w:tc>
          <w:tcPr>
            <w:tcW w:w="232" w:type="pct"/>
          </w:tcPr>
          <w:p w14:paraId="4123E134" w14:textId="007DCC4A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7C8E9B5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18835CCA" w14:textId="21029EB0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028B5D2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37810AE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6C8C8ED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40CFDA0A" w14:textId="77777777" w:rsidTr="008D4230">
        <w:tc>
          <w:tcPr>
            <w:tcW w:w="306" w:type="pct"/>
          </w:tcPr>
          <w:p w14:paraId="4BF1FB99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1D4DF5C0" w14:textId="6E7E673A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52D98012" w14:textId="12A0282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2.10.06</w:t>
            </w:r>
          </w:p>
        </w:tc>
        <w:tc>
          <w:tcPr>
            <w:tcW w:w="425" w:type="pct"/>
          </w:tcPr>
          <w:p w14:paraId="7D130AA7" w14:textId="17F6F34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20msw19</w:t>
            </w:r>
          </w:p>
        </w:tc>
        <w:tc>
          <w:tcPr>
            <w:tcW w:w="824" w:type="pct"/>
          </w:tcPr>
          <w:p w14:paraId="5E8C99E2" w14:textId="00598EF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wyspowy</w:t>
            </w:r>
          </w:p>
        </w:tc>
        <w:tc>
          <w:tcPr>
            <w:tcW w:w="232" w:type="pct"/>
          </w:tcPr>
          <w:p w14:paraId="52F85E9F" w14:textId="7580CE28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1EA2984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1D52ECB4" w14:textId="743B3664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114F814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321FF42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EE6A18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364BEB45" w14:textId="77777777" w:rsidTr="008D4230">
        <w:tc>
          <w:tcPr>
            <w:tcW w:w="306" w:type="pct"/>
          </w:tcPr>
          <w:p w14:paraId="00EC803D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0C004608" w14:textId="4F6B1D13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018B5849" w14:textId="57BA4EF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2.10.06</w:t>
            </w:r>
          </w:p>
        </w:tc>
        <w:tc>
          <w:tcPr>
            <w:tcW w:w="425" w:type="pct"/>
          </w:tcPr>
          <w:p w14:paraId="59C68A0C" w14:textId="7C95D723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21msw26</w:t>
            </w:r>
          </w:p>
        </w:tc>
        <w:tc>
          <w:tcPr>
            <w:tcW w:w="824" w:type="pct"/>
          </w:tcPr>
          <w:p w14:paraId="30AAE649" w14:textId="6394D1A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wyspowy</w:t>
            </w:r>
          </w:p>
        </w:tc>
        <w:tc>
          <w:tcPr>
            <w:tcW w:w="232" w:type="pct"/>
          </w:tcPr>
          <w:p w14:paraId="275145C7" w14:textId="51D99A64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20B442F0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73EEB32A" w14:textId="41818410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275C443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19B22330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61FCB22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5BF6BF7" w14:textId="77777777" w:rsidTr="008D4230">
        <w:tc>
          <w:tcPr>
            <w:tcW w:w="306" w:type="pct"/>
          </w:tcPr>
          <w:p w14:paraId="198D9321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67522364" w14:textId="684616DB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55249B54" w14:textId="4F313C7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2.10.06</w:t>
            </w:r>
          </w:p>
        </w:tc>
        <w:tc>
          <w:tcPr>
            <w:tcW w:w="425" w:type="pct"/>
          </w:tcPr>
          <w:p w14:paraId="7867C3D9" w14:textId="6020240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30msp65</w:t>
            </w:r>
          </w:p>
        </w:tc>
        <w:tc>
          <w:tcPr>
            <w:tcW w:w="824" w:type="pct"/>
          </w:tcPr>
          <w:p w14:paraId="3FD14FF9" w14:textId="7D0375D9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5BF5CBE9" w14:textId="0A0ECCCA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0CC64A5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7F9C9C48" w14:textId="49819F3A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362472E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2F593F1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DD7400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83E60DA" w14:textId="77777777" w:rsidTr="008D4230">
        <w:tc>
          <w:tcPr>
            <w:tcW w:w="306" w:type="pct"/>
          </w:tcPr>
          <w:p w14:paraId="6B9D9109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16D1E9DA" w14:textId="6329F2B1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0E05131C" w14:textId="35F36DD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2.10.06</w:t>
            </w:r>
          </w:p>
        </w:tc>
        <w:tc>
          <w:tcPr>
            <w:tcW w:w="425" w:type="pct"/>
          </w:tcPr>
          <w:p w14:paraId="73BAD483" w14:textId="6B4ED19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31msp66</w:t>
            </w:r>
          </w:p>
        </w:tc>
        <w:tc>
          <w:tcPr>
            <w:tcW w:w="824" w:type="pct"/>
          </w:tcPr>
          <w:p w14:paraId="6177A065" w14:textId="399EB959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455137CE" w14:textId="3B020AB8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230A473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57D6B001" w14:textId="07A6BF6C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622AEBD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23A7141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5BB98C0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D9FEEC0" w14:textId="77777777" w:rsidTr="008D4230">
        <w:tc>
          <w:tcPr>
            <w:tcW w:w="306" w:type="pct"/>
          </w:tcPr>
          <w:p w14:paraId="0C1689C1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57AF5CA5" w14:textId="4691ED76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7D82143B" w14:textId="72692C0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2.10.07</w:t>
            </w:r>
          </w:p>
        </w:tc>
        <w:tc>
          <w:tcPr>
            <w:tcW w:w="425" w:type="pct"/>
          </w:tcPr>
          <w:p w14:paraId="024F2A07" w14:textId="61FC0DB3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10ledy</w:t>
            </w:r>
          </w:p>
        </w:tc>
        <w:tc>
          <w:tcPr>
            <w:tcW w:w="824" w:type="pct"/>
          </w:tcPr>
          <w:p w14:paraId="320BF522" w14:textId="1939662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Dygestorium do ogólnych prac laboratoryjnych</w:t>
            </w:r>
          </w:p>
        </w:tc>
        <w:tc>
          <w:tcPr>
            <w:tcW w:w="232" w:type="pct"/>
          </w:tcPr>
          <w:p w14:paraId="0FC7E1BD" w14:textId="18D99CDE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041445A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022BC59D" w14:textId="4ACF0C36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6448C31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567240B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82AD0F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4A05E59F" w14:textId="77777777" w:rsidTr="008D4230">
        <w:tc>
          <w:tcPr>
            <w:tcW w:w="306" w:type="pct"/>
          </w:tcPr>
          <w:p w14:paraId="1B96ECD5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080859E2" w14:textId="5BECD92F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436CF6E9" w14:textId="588C33B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2.10.07</w:t>
            </w:r>
          </w:p>
        </w:tc>
        <w:tc>
          <w:tcPr>
            <w:tcW w:w="425" w:type="pct"/>
          </w:tcPr>
          <w:p w14:paraId="4649313F" w14:textId="19D0C58B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20msw20</w:t>
            </w:r>
          </w:p>
        </w:tc>
        <w:tc>
          <w:tcPr>
            <w:tcW w:w="824" w:type="pct"/>
          </w:tcPr>
          <w:p w14:paraId="00F3073F" w14:textId="74FDD8F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wyspowy</w:t>
            </w:r>
          </w:p>
        </w:tc>
        <w:tc>
          <w:tcPr>
            <w:tcW w:w="232" w:type="pct"/>
          </w:tcPr>
          <w:p w14:paraId="0669A8B3" w14:textId="40486C39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4FDA1FD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1E797FF8" w14:textId="438491CC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362F211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49167C8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EB3927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0C129CE3" w14:textId="77777777" w:rsidTr="008D4230">
        <w:tc>
          <w:tcPr>
            <w:tcW w:w="306" w:type="pct"/>
          </w:tcPr>
          <w:p w14:paraId="5F46E63E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3DFBBE6D" w14:textId="251E181A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7DC536A2" w14:textId="2B373E60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2.10.07</w:t>
            </w:r>
          </w:p>
        </w:tc>
        <w:tc>
          <w:tcPr>
            <w:tcW w:w="425" w:type="pct"/>
          </w:tcPr>
          <w:p w14:paraId="11CDD94B" w14:textId="7318B1D4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21msw21</w:t>
            </w:r>
          </w:p>
        </w:tc>
        <w:tc>
          <w:tcPr>
            <w:tcW w:w="824" w:type="pct"/>
          </w:tcPr>
          <w:p w14:paraId="2115D037" w14:textId="018F8B7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wyspowy</w:t>
            </w:r>
          </w:p>
        </w:tc>
        <w:tc>
          <w:tcPr>
            <w:tcW w:w="232" w:type="pct"/>
          </w:tcPr>
          <w:p w14:paraId="5CE189C6" w14:textId="24CA2934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531CB7E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536F48D2" w14:textId="6CA36313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6F497C9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713DF16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0627440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213EBE23" w14:textId="77777777" w:rsidTr="008D4230">
        <w:tc>
          <w:tcPr>
            <w:tcW w:w="306" w:type="pct"/>
          </w:tcPr>
          <w:p w14:paraId="411957A7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04447B70" w14:textId="3B8CA1C7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52401C07" w14:textId="040B3BE3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2.10.07</w:t>
            </w:r>
          </w:p>
        </w:tc>
        <w:tc>
          <w:tcPr>
            <w:tcW w:w="425" w:type="pct"/>
          </w:tcPr>
          <w:p w14:paraId="0080160F" w14:textId="6737F74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30msp67</w:t>
            </w:r>
          </w:p>
        </w:tc>
        <w:tc>
          <w:tcPr>
            <w:tcW w:w="824" w:type="pct"/>
          </w:tcPr>
          <w:p w14:paraId="4CDAE4F0" w14:textId="12D1D57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048D9A77" w14:textId="3BE803D1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01DF57D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76B8CEA" w14:textId="21422703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0409C40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05B1096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3C32A68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7D7A5EB" w14:textId="77777777" w:rsidTr="008D4230">
        <w:tc>
          <w:tcPr>
            <w:tcW w:w="306" w:type="pct"/>
          </w:tcPr>
          <w:p w14:paraId="7F10FCFC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49C63932" w14:textId="15B1D0A4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548D117F" w14:textId="015B2E3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2.10.07</w:t>
            </w:r>
          </w:p>
        </w:tc>
        <w:tc>
          <w:tcPr>
            <w:tcW w:w="425" w:type="pct"/>
          </w:tcPr>
          <w:p w14:paraId="42E52947" w14:textId="4F1063C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31msp68</w:t>
            </w:r>
          </w:p>
        </w:tc>
        <w:tc>
          <w:tcPr>
            <w:tcW w:w="824" w:type="pct"/>
          </w:tcPr>
          <w:p w14:paraId="6C6D5119" w14:textId="7DE293C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38CD10C9" w14:textId="24CA5FA2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4450605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E09CDA8" w14:textId="72D083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4923695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6E8C269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1B214E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635800E8" w14:textId="77777777" w:rsidTr="008D4230">
        <w:tc>
          <w:tcPr>
            <w:tcW w:w="306" w:type="pct"/>
          </w:tcPr>
          <w:p w14:paraId="270532B1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0D766FC5" w14:textId="20E54E9A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13AA8647" w14:textId="1C1AA94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2.100.8</w:t>
            </w:r>
          </w:p>
        </w:tc>
        <w:tc>
          <w:tcPr>
            <w:tcW w:w="425" w:type="pct"/>
          </w:tcPr>
          <w:p w14:paraId="0FEDFDA1" w14:textId="65E6E25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30msp69</w:t>
            </w:r>
          </w:p>
        </w:tc>
        <w:tc>
          <w:tcPr>
            <w:tcW w:w="824" w:type="pct"/>
          </w:tcPr>
          <w:p w14:paraId="3827C6EE" w14:textId="2E3B629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69077033" w14:textId="16A6CF9F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4A6EAC5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5D684944" w14:textId="5D8174E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04CF8F6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29BCD96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4CEE0C3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2739E71F" w14:textId="77777777" w:rsidTr="008D4230">
        <w:tc>
          <w:tcPr>
            <w:tcW w:w="306" w:type="pct"/>
          </w:tcPr>
          <w:p w14:paraId="4227BD71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099B66E1" w14:textId="4552DAC5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29C67C83" w14:textId="03662B4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2.10.08</w:t>
            </w:r>
          </w:p>
        </w:tc>
        <w:tc>
          <w:tcPr>
            <w:tcW w:w="425" w:type="pct"/>
          </w:tcPr>
          <w:p w14:paraId="3EA37EF6" w14:textId="13C69108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31msp70</w:t>
            </w:r>
          </w:p>
        </w:tc>
        <w:tc>
          <w:tcPr>
            <w:tcW w:w="824" w:type="pct"/>
          </w:tcPr>
          <w:p w14:paraId="214A8740" w14:textId="2B9D2AEE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43335A99" w14:textId="3F7916A1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276672A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42769D7" w14:textId="05CD1334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171410C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77D5956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57D1D088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6BF4343" w14:textId="77777777" w:rsidTr="008D4230">
        <w:tc>
          <w:tcPr>
            <w:tcW w:w="306" w:type="pct"/>
          </w:tcPr>
          <w:p w14:paraId="73645172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6A9583AA" w14:textId="1AE31575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04E8F757" w14:textId="6026B61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2.10.09</w:t>
            </w:r>
          </w:p>
        </w:tc>
        <w:tc>
          <w:tcPr>
            <w:tcW w:w="425" w:type="pct"/>
          </w:tcPr>
          <w:p w14:paraId="78656B44" w14:textId="1B603C0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50lreg</w:t>
            </w:r>
          </w:p>
        </w:tc>
        <w:tc>
          <w:tcPr>
            <w:tcW w:w="824" w:type="pct"/>
          </w:tcPr>
          <w:p w14:paraId="65D1056A" w14:textId="4779BA88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Regał (moduł podstawowy)</w:t>
            </w:r>
          </w:p>
        </w:tc>
        <w:tc>
          <w:tcPr>
            <w:tcW w:w="232" w:type="pct"/>
          </w:tcPr>
          <w:p w14:paraId="1EC99B23" w14:textId="4139C127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</w:t>
            </w:r>
          </w:p>
        </w:tc>
        <w:tc>
          <w:tcPr>
            <w:tcW w:w="432" w:type="pct"/>
          </w:tcPr>
          <w:p w14:paraId="3DAACAC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37514935" w14:textId="569C1A53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447258A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71BF2BA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4DFA4F4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30973367" w14:textId="77777777" w:rsidTr="008D4230">
        <w:tc>
          <w:tcPr>
            <w:tcW w:w="306" w:type="pct"/>
          </w:tcPr>
          <w:p w14:paraId="4284223A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6221F072" w14:textId="0D5ED0D4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4B123C66" w14:textId="439FB55E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2.10.09</w:t>
            </w:r>
          </w:p>
        </w:tc>
        <w:tc>
          <w:tcPr>
            <w:tcW w:w="425" w:type="pct"/>
          </w:tcPr>
          <w:p w14:paraId="15A3FFFB" w14:textId="7F228F9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60lewy</w:t>
            </w:r>
          </w:p>
        </w:tc>
        <w:tc>
          <w:tcPr>
            <w:tcW w:w="824" w:type="pct"/>
          </w:tcPr>
          <w:p w14:paraId="4F9FFB60" w14:textId="2579D67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Szafa na odczynniki chemiczne</w:t>
            </w:r>
          </w:p>
        </w:tc>
        <w:tc>
          <w:tcPr>
            <w:tcW w:w="232" w:type="pct"/>
          </w:tcPr>
          <w:p w14:paraId="477B7EBF" w14:textId="175634C8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12E0B6C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67BA3C4D" w14:textId="51750F81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6EA84AC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4949E1A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32638FF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4687CC18" w14:textId="77777777" w:rsidTr="008D4230">
        <w:tc>
          <w:tcPr>
            <w:tcW w:w="306" w:type="pct"/>
          </w:tcPr>
          <w:p w14:paraId="339BB822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77F3AF4A" w14:textId="1585D37D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5A9899E6" w14:textId="3FA4F8B0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2.10.10</w:t>
            </w:r>
          </w:p>
        </w:tc>
        <w:tc>
          <w:tcPr>
            <w:tcW w:w="425" w:type="pct"/>
          </w:tcPr>
          <w:p w14:paraId="2B54FBAD" w14:textId="18173E9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30msp71</w:t>
            </w:r>
          </w:p>
        </w:tc>
        <w:tc>
          <w:tcPr>
            <w:tcW w:w="824" w:type="pct"/>
          </w:tcPr>
          <w:p w14:paraId="7647DDA2" w14:textId="3A763A4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3E0E7C20" w14:textId="5CB1EAF3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21D4255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CBC9D3C" w14:textId="09050D19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7AE8D6D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51860FD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F1A144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39EA8914" w14:textId="77777777" w:rsidTr="008D4230">
        <w:tc>
          <w:tcPr>
            <w:tcW w:w="306" w:type="pct"/>
          </w:tcPr>
          <w:p w14:paraId="62AD7D53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34ADB35E" w14:textId="042E36D1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06C6EB4D" w14:textId="305DD65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2.10.11</w:t>
            </w:r>
          </w:p>
        </w:tc>
        <w:tc>
          <w:tcPr>
            <w:tcW w:w="425" w:type="pct"/>
          </w:tcPr>
          <w:p w14:paraId="183DADC2" w14:textId="47D9952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10ledy</w:t>
            </w:r>
          </w:p>
        </w:tc>
        <w:tc>
          <w:tcPr>
            <w:tcW w:w="824" w:type="pct"/>
          </w:tcPr>
          <w:p w14:paraId="113FBB94" w14:textId="64A66CD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Dygestorium do ogólnych prac laboratoryjnych</w:t>
            </w:r>
          </w:p>
        </w:tc>
        <w:tc>
          <w:tcPr>
            <w:tcW w:w="232" w:type="pct"/>
          </w:tcPr>
          <w:p w14:paraId="550BD6E9" w14:textId="2503595A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174C93D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24080AF" w14:textId="4A78CC90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3F95A3D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6ABA9ED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46D2329" w14:textId="77777777" w:rsidR="00201BCE" w:rsidRPr="008C606D" w:rsidRDefault="00201BCE" w:rsidP="00751946">
            <w:pPr>
              <w:ind w:right="589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55088EF7" w14:textId="77777777" w:rsidTr="008D4230">
        <w:tc>
          <w:tcPr>
            <w:tcW w:w="306" w:type="pct"/>
          </w:tcPr>
          <w:p w14:paraId="75998C0B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1E9E82A6" w14:textId="469264A4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4206EF80" w14:textId="217DC6D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2.10.11</w:t>
            </w:r>
          </w:p>
        </w:tc>
        <w:tc>
          <w:tcPr>
            <w:tcW w:w="425" w:type="pct"/>
          </w:tcPr>
          <w:p w14:paraId="1F1EC922" w14:textId="1BF680F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10ledy1</w:t>
            </w:r>
          </w:p>
        </w:tc>
        <w:tc>
          <w:tcPr>
            <w:tcW w:w="824" w:type="pct"/>
          </w:tcPr>
          <w:p w14:paraId="7B16E9B3" w14:textId="5FAB478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Dygestorium do ogólnych prac laboratoryjnych</w:t>
            </w:r>
          </w:p>
        </w:tc>
        <w:tc>
          <w:tcPr>
            <w:tcW w:w="232" w:type="pct"/>
          </w:tcPr>
          <w:p w14:paraId="39107BC1" w14:textId="35BB5F99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48D90FE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8685B2D" w14:textId="7233D0AA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667EB2C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259E3A11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42265E9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F25175D" w14:textId="77777777" w:rsidTr="008D4230">
        <w:tc>
          <w:tcPr>
            <w:tcW w:w="306" w:type="pct"/>
          </w:tcPr>
          <w:p w14:paraId="44618314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6BEE7EF0" w14:textId="29158EE1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3788B3E0" w14:textId="7F8D4A8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2.10.11</w:t>
            </w:r>
          </w:p>
        </w:tc>
        <w:tc>
          <w:tcPr>
            <w:tcW w:w="425" w:type="pct"/>
          </w:tcPr>
          <w:p w14:paraId="1269676D" w14:textId="719AEF4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10ledy2</w:t>
            </w:r>
          </w:p>
        </w:tc>
        <w:tc>
          <w:tcPr>
            <w:tcW w:w="824" w:type="pct"/>
          </w:tcPr>
          <w:p w14:paraId="70B18C46" w14:textId="48E3FFC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Dygestorium do ogólnych prac laboratoryjnych</w:t>
            </w:r>
          </w:p>
        </w:tc>
        <w:tc>
          <w:tcPr>
            <w:tcW w:w="232" w:type="pct"/>
          </w:tcPr>
          <w:p w14:paraId="665F44CD" w14:textId="257E6AFD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4882811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6FDF518C" w14:textId="710E3134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6548695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25FDDD4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71F199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2547C420" w14:textId="77777777" w:rsidTr="008D4230">
        <w:tc>
          <w:tcPr>
            <w:tcW w:w="306" w:type="pct"/>
          </w:tcPr>
          <w:p w14:paraId="6CFE0108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677A7D39" w14:textId="5C6F3231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6122F482" w14:textId="6DED46B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2.10.11</w:t>
            </w:r>
          </w:p>
        </w:tc>
        <w:tc>
          <w:tcPr>
            <w:tcW w:w="425" w:type="pct"/>
          </w:tcPr>
          <w:p w14:paraId="150B0249" w14:textId="3B5A6D41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30msp72</w:t>
            </w:r>
          </w:p>
        </w:tc>
        <w:tc>
          <w:tcPr>
            <w:tcW w:w="824" w:type="pct"/>
          </w:tcPr>
          <w:p w14:paraId="626362F0" w14:textId="41D364BE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19D788C7" w14:textId="7636EA4F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3A41DC0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7CA6E9DE" w14:textId="4ED0C5D2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2A66F6F7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4B1D2B6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39163DA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39F1156D" w14:textId="77777777" w:rsidTr="008D4230">
        <w:tc>
          <w:tcPr>
            <w:tcW w:w="306" w:type="pct"/>
          </w:tcPr>
          <w:p w14:paraId="4D3BC9A7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09B3F732" w14:textId="116C2F30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581EDF60" w14:textId="038F360E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2.10.11</w:t>
            </w:r>
          </w:p>
        </w:tc>
        <w:tc>
          <w:tcPr>
            <w:tcW w:w="425" w:type="pct"/>
          </w:tcPr>
          <w:p w14:paraId="336C5824" w14:textId="701A3F00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31msp80</w:t>
            </w:r>
          </w:p>
        </w:tc>
        <w:tc>
          <w:tcPr>
            <w:tcW w:w="824" w:type="pct"/>
          </w:tcPr>
          <w:p w14:paraId="5E7E36FE" w14:textId="765B4744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2B1086EA" w14:textId="3C3140DD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49711796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34149447" w14:textId="79C9AFFB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1489366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6EF888E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4FA9A378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CED9D2F" w14:textId="77777777" w:rsidTr="008D4230">
        <w:tc>
          <w:tcPr>
            <w:tcW w:w="306" w:type="pct"/>
          </w:tcPr>
          <w:p w14:paraId="70CFC079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6D17E5E7" w14:textId="29A2F647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48DBCA2D" w14:textId="763D7084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2.10.12</w:t>
            </w:r>
          </w:p>
        </w:tc>
        <w:tc>
          <w:tcPr>
            <w:tcW w:w="425" w:type="pct"/>
          </w:tcPr>
          <w:p w14:paraId="32E7F28C" w14:textId="15D7A570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10ledy</w:t>
            </w:r>
          </w:p>
        </w:tc>
        <w:tc>
          <w:tcPr>
            <w:tcW w:w="824" w:type="pct"/>
          </w:tcPr>
          <w:p w14:paraId="0750A24E" w14:textId="26C9F144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Dygestorium do ogólnych prac laboratoryjnych</w:t>
            </w:r>
          </w:p>
        </w:tc>
        <w:tc>
          <w:tcPr>
            <w:tcW w:w="232" w:type="pct"/>
          </w:tcPr>
          <w:p w14:paraId="3B6F3BB7" w14:textId="274D2959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141E2D63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3552A9DB" w14:textId="751DD26A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3F4B1040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3DBB2AF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506CE72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3888F63A" w14:textId="77777777" w:rsidTr="008D4230">
        <w:tc>
          <w:tcPr>
            <w:tcW w:w="306" w:type="pct"/>
          </w:tcPr>
          <w:p w14:paraId="42B40D3C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106C85B3" w14:textId="3EF5FD26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2E51E1C5" w14:textId="01733878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2.10.12</w:t>
            </w:r>
          </w:p>
        </w:tc>
        <w:tc>
          <w:tcPr>
            <w:tcW w:w="425" w:type="pct"/>
          </w:tcPr>
          <w:p w14:paraId="164F0FD2" w14:textId="7D9F5EF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30msp74</w:t>
            </w:r>
          </w:p>
        </w:tc>
        <w:tc>
          <w:tcPr>
            <w:tcW w:w="824" w:type="pct"/>
          </w:tcPr>
          <w:p w14:paraId="721EA92D" w14:textId="2E2E184B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1D4D24E7" w14:textId="6331C541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6E5B9B9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338D67A5" w14:textId="4D631CFB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52CDE17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3F5022E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05784A9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0ED5A1DC" w14:textId="77777777" w:rsidTr="008D4230">
        <w:tc>
          <w:tcPr>
            <w:tcW w:w="306" w:type="pct"/>
          </w:tcPr>
          <w:p w14:paraId="795AD6B3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2CEB9221" w14:textId="6B669799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6451D4A0" w14:textId="05E95EB8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2.10.12</w:t>
            </w:r>
          </w:p>
        </w:tc>
        <w:tc>
          <w:tcPr>
            <w:tcW w:w="425" w:type="pct"/>
          </w:tcPr>
          <w:p w14:paraId="3256F9C2" w14:textId="04633018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31msp75</w:t>
            </w:r>
          </w:p>
        </w:tc>
        <w:tc>
          <w:tcPr>
            <w:tcW w:w="824" w:type="pct"/>
          </w:tcPr>
          <w:p w14:paraId="4DB85613" w14:textId="36FB3DF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33CB057F" w14:textId="57F73A75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698EF0F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0E9EB6E0" w14:textId="74C5F683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79DA6BC4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4B65277A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2A8551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5D8D8054" w14:textId="77777777" w:rsidTr="008D4230">
        <w:tc>
          <w:tcPr>
            <w:tcW w:w="306" w:type="pct"/>
          </w:tcPr>
          <w:p w14:paraId="34AF3F7B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422311E6" w14:textId="53CF2EF3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56727194" w14:textId="64D7B2B8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2.10.12</w:t>
            </w:r>
          </w:p>
        </w:tc>
        <w:tc>
          <w:tcPr>
            <w:tcW w:w="425" w:type="pct"/>
          </w:tcPr>
          <w:p w14:paraId="7F7C3079" w14:textId="3407793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32msp76</w:t>
            </w:r>
          </w:p>
        </w:tc>
        <w:tc>
          <w:tcPr>
            <w:tcW w:w="824" w:type="pct"/>
          </w:tcPr>
          <w:p w14:paraId="5A5C9FDF" w14:textId="2A66322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2E6E090D" w14:textId="24C3E16B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20C38D9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E5E05CC" w14:textId="5760344F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0811474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19E8B61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F9EE395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4F17FF0D" w14:textId="77777777" w:rsidTr="008D4230">
        <w:tc>
          <w:tcPr>
            <w:tcW w:w="306" w:type="pct"/>
          </w:tcPr>
          <w:p w14:paraId="1880EF02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6" w:type="pct"/>
            <w:gridSpan w:val="3"/>
          </w:tcPr>
          <w:p w14:paraId="255DE70F" w14:textId="13B9CD3B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3" w:type="pct"/>
          </w:tcPr>
          <w:p w14:paraId="1E76014B" w14:textId="400D5B14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2.10.13</w:t>
            </w:r>
          </w:p>
        </w:tc>
        <w:tc>
          <w:tcPr>
            <w:tcW w:w="425" w:type="pct"/>
          </w:tcPr>
          <w:p w14:paraId="301C61BB" w14:textId="52728AF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30msp77</w:t>
            </w:r>
          </w:p>
        </w:tc>
        <w:tc>
          <w:tcPr>
            <w:tcW w:w="824" w:type="pct"/>
          </w:tcPr>
          <w:p w14:paraId="4BDE0159" w14:textId="21B31C1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1EE698F0" w14:textId="5837DF22" w:rsidR="00201BCE" w:rsidRPr="008C606D" w:rsidRDefault="00201BCE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6E95DC0B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0F85EE5B" w14:textId="790FCF6F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37" w:type="pct"/>
          </w:tcPr>
          <w:p w14:paraId="2015D142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9" w:type="pct"/>
            <w:gridSpan w:val="3"/>
          </w:tcPr>
          <w:p w14:paraId="00098D4C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97E588E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60BC21AD" w14:textId="77777777" w:rsidTr="008D4230">
        <w:tc>
          <w:tcPr>
            <w:tcW w:w="306" w:type="pct"/>
          </w:tcPr>
          <w:p w14:paraId="66A07772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3513435B" w14:textId="7F28A8EB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3F0BC5F6" w14:textId="3212F054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</w:t>
            </w:r>
            <w:r w:rsidR="00F02796">
              <w:rPr>
                <w:rFonts w:ascii="SGGW Sans Light" w:hAnsi="SGGW Sans Light"/>
              </w:rPr>
              <w:t>.</w:t>
            </w:r>
            <w:r w:rsidRPr="008C606D">
              <w:rPr>
                <w:rFonts w:ascii="SGGW Sans Light" w:hAnsi="SGGW Sans Light"/>
              </w:rPr>
              <w:t>13</w:t>
            </w:r>
          </w:p>
        </w:tc>
        <w:tc>
          <w:tcPr>
            <w:tcW w:w="425" w:type="pct"/>
          </w:tcPr>
          <w:p w14:paraId="41B64848" w14:textId="60721C8A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31msp78</w:t>
            </w:r>
          </w:p>
        </w:tc>
        <w:tc>
          <w:tcPr>
            <w:tcW w:w="824" w:type="pct"/>
          </w:tcPr>
          <w:p w14:paraId="08FFCACD" w14:textId="67C74D3A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5813C960" w14:textId="62A2D54E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03792E51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0A215CD7" w14:textId="5BAFD48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3CF36C56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618FFCFA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6BE8E593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37A78AC" w14:textId="77777777" w:rsidTr="008D4230">
        <w:tc>
          <w:tcPr>
            <w:tcW w:w="306" w:type="pct"/>
          </w:tcPr>
          <w:p w14:paraId="2C64CBA1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31E4BAE7" w14:textId="2F3A24FD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2EE2FA79" w14:textId="6336CD60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2.10.14</w:t>
            </w:r>
          </w:p>
        </w:tc>
        <w:tc>
          <w:tcPr>
            <w:tcW w:w="425" w:type="pct"/>
          </w:tcPr>
          <w:p w14:paraId="54AFC388" w14:textId="51ECAA42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10ledy</w:t>
            </w:r>
          </w:p>
        </w:tc>
        <w:tc>
          <w:tcPr>
            <w:tcW w:w="824" w:type="pct"/>
          </w:tcPr>
          <w:p w14:paraId="75ED0E7F" w14:textId="63EA8C00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Dygestorium do ogólnych prac laboratoryjnych</w:t>
            </w:r>
          </w:p>
        </w:tc>
        <w:tc>
          <w:tcPr>
            <w:tcW w:w="232" w:type="pct"/>
          </w:tcPr>
          <w:p w14:paraId="22521307" w14:textId="14D95808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542528BD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1B0B4CE" w14:textId="4C82E201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331524B2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4D2D7CAE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65150C01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0C35A1D8" w14:textId="77777777" w:rsidTr="008D4230">
        <w:tc>
          <w:tcPr>
            <w:tcW w:w="306" w:type="pct"/>
          </w:tcPr>
          <w:p w14:paraId="3C74576B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564A844E" w14:textId="7C2F242B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03C2756A" w14:textId="7B3B683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2.10.14</w:t>
            </w:r>
          </w:p>
        </w:tc>
        <w:tc>
          <w:tcPr>
            <w:tcW w:w="425" w:type="pct"/>
          </w:tcPr>
          <w:p w14:paraId="561F0526" w14:textId="2E351DEF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30msp79</w:t>
            </w:r>
          </w:p>
        </w:tc>
        <w:tc>
          <w:tcPr>
            <w:tcW w:w="824" w:type="pct"/>
          </w:tcPr>
          <w:p w14:paraId="7F1571FF" w14:textId="69E4D001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74C332C1" w14:textId="3D260EAD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068CD4E4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7F7EFE56" w14:textId="001025F5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45F01C8F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27846268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CBFFC10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453D7E9C" w14:textId="77777777" w:rsidTr="008D4230">
        <w:tc>
          <w:tcPr>
            <w:tcW w:w="306" w:type="pct"/>
          </w:tcPr>
          <w:p w14:paraId="008E9F82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7A89EF00" w14:textId="46F7BC30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18A2DCB9" w14:textId="4C365D23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2.10.14</w:t>
            </w:r>
          </w:p>
        </w:tc>
        <w:tc>
          <w:tcPr>
            <w:tcW w:w="425" w:type="pct"/>
          </w:tcPr>
          <w:p w14:paraId="3AFA5EAD" w14:textId="7F93B41D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31msp80</w:t>
            </w:r>
          </w:p>
        </w:tc>
        <w:tc>
          <w:tcPr>
            <w:tcW w:w="824" w:type="pct"/>
          </w:tcPr>
          <w:p w14:paraId="320EF8E7" w14:textId="0A0CAD0E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 xml:space="preserve">Stół przyścienny </w:t>
            </w:r>
          </w:p>
        </w:tc>
        <w:tc>
          <w:tcPr>
            <w:tcW w:w="232" w:type="pct"/>
          </w:tcPr>
          <w:p w14:paraId="036F7889" w14:textId="7B4376A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14D81D41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666FBF3D" w14:textId="0C96EB93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68086C16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26277B89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53BAEDB1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47FF31B7" w14:textId="77777777" w:rsidTr="008D4230">
        <w:tc>
          <w:tcPr>
            <w:tcW w:w="306" w:type="pct"/>
          </w:tcPr>
          <w:p w14:paraId="632F024F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1D787029" w14:textId="3D73AB46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3073981B" w14:textId="2202387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2.10.14</w:t>
            </w:r>
          </w:p>
        </w:tc>
        <w:tc>
          <w:tcPr>
            <w:tcW w:w="425" w:type="pct"/>
          </w:tcPr>
          <w:p w14:paraId="5D9F1B06" w14:textId="1513872C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32msp81</w:t>
            </w:r>
          </w:p>
        </w:tc>
        <w:tc>
          <w:tcPr>
            <w:tcW w:w="824" w:type="pct"/>
          </w:tcPr>
          <w:p w14:paraId="3BDC9F81" w14:textId="72D9699B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19DFE80A" w14:textId="7BEBA199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0610D1FF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3DD588BF" w14:textId="077A9E1F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43EBDB4E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4A4929F5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3DB880C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4587BD0A" w14:textId="77777777" w:rsidTr="008D4230">
        <w:tc>
          <w:tcPr>
            <w:tcW w:w="306" w:type="pct"/>
          </w:tcPr>
          <w:p w14:paraId="24230EFA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700249F6" w14:textId="2C307F2F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22DC449A" w14:textId="231EAFF4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2.10.15</w:t>
            </w:r>
          </w:p>
        </w:tc>
        <w:tc>
          <w:tcPr>
            <w:tcW w:w="425" w:type="pct"/>
          </w:tcPr>
          <w:p w14:paraId="77408083" w14:textId="19F72D71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10ledy</w:t>
            </w:r>
          </w:p>
        </w:tc>
        <w:tc>
          <w:tcPr>
            <w:tcW w:w="824" w:type="pct"/>
          </w:tcPr>
          <w:p w14:paraId="008F271E" w14:textId="19B54AAF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Dygestorium do ogólnych prac laboratoryjnych.</w:t>
            </w:r>
          </w:p>
        </w:tc>
        <w:tc>
          <w:tcPr>
            <w:tcW w:w="232" w:type="pct"/>
          </w:tcPr>
          <w:p w14:paraId="0EDC5164" w14:textId="51F0592E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665647D4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352B123E" w14:textId="6AE82166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50679A3E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31952A2F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42800D37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3D149BF2" w14:textId="77777777" w:rsidTr="008D4230">
        <w:tc>
          <w:tcPr>
            <w:tcW w:w="306" w:type="pct"/>
          </w:tcPr>
          <w:p w14:paraId="036BFC1B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60B3589F" w14:textId="109EBADC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5B5BAA2C" w14:textId="4537F60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2.10.15</w:t>
            </w:r>
          </w:p>
        </w:tc>
        <w:tc>
          <w:tcPr>
            <w:tcW w:w="425" w:type="pct"/>
          </w:tcPr>
          <w:p w14:paraId="669C2EBA" w14:textId="25105416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30msp82</w:t>
            </w:r>
          </w:p>
        </w:tc>
        <w:tc>
          <w:tcPr>
            <w:tcW w:w="824" w:type="pct"/>
          </w:tcPr>
          <w:p w14:paraId="10B9801F" w14:textId="7E0923FE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3774E3FA" w14:textId="54D44A9F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0779E355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1A5AC8F0" w14:textId="0268BF2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27DB4DDF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23471DB5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A4B7D58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05DE7B74" w14:textId="77777777" w:rsidTr="008D4230">
        <w:tc>
          <w:tcPr>
            <w:tcW w:w="306" w:type="pct"/>
          </w:tcPr>
          <w:p w14:paraId="5AAF59DF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14179A61" w14:textId="75BC89DF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688A30F6" w14:textId="368510C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2.10.15</w:t>
            </w:r>
          </w:p>
        </w:tc>
        <w:tc>
          <w:tcPr>
            <w:tcW w:w="425" w:type="pct"/>
          </w:tcPr>
          <w:p w14:paraId="18853046" w14:textId="692533CC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31msp83</w:t>
            </w:r>
          </w:p>
        </w:tc>
        <w:tc>
          <w:tcPr>
            <w:tcW w:w="824" w:type="pct"/>
          </w:tcPr>
          <w:p w14:paraId="4899BE47" w14:textId="61576D58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4D258342" w14:textId="597EB139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30CC98EF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3329502C" w14:textId="3D6D9A7E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52F56F9D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2CC7CCC0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806BF1D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52D0FF02" w14:textId="77777777" w:rsidTr="008D4230">
        <w:tc>
          <w:tcPr>
            <w:tcW w:w="306" w:type="pct"/>
          </w:tcPr>
          <w:p w14:paraId="4332C24B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0D549715" w14:textId="7DE776DE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0134C052" w14:textId="2118C97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2.10.15</w:t>
            </w:r>
          </w:p>
        </w:tc>
        <w:tc>
          <w:tcPr>
            <w:tcW w:w="425" w:type="pct"/>
          </w:tcPr>
          <w:p w14:paraId="5FC2CC66" w14:textId="6B4538D6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32msp84</w:t>
            </w:r>
          </w:p>
        </w:tc>
        <w:tc>
          <w:tcPr>
            <w:tcW w:w="824" w:type="pct"/>
          </w:tcPr>
          <w:p w14:paraId="4F285140" w14:textId="1D56CDE6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58C1F4A4" w14:textId="2C8F4F73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66000507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3D3231A" w14:textId="17EFCFB5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75F66905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0927D716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58731A9E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39CDB2AD" w14:textId="77777777" w:rsidTr="008D4230">
        <w:tc>
          <w:tcPr>
            <w:tcW w:w="306" w:type="pct"/>
          </w:tcPr>
          <w:p w14:paraId="36D3C0E0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749B2059" w14:textId="2211A03C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7E34E167" w14:textId="4FE71D10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2.10.16</w:t>
            </w:r>
          </w:p>
        </w:tc>
        <w:tc>
          <w:tcPr>
            <w:tcW w:w="425" w:type="pct"/>
          </w:tcPr>
          <w:p w14:paraId="4DB81BFC" w14:textId="341932A2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30msp85</w:t>
            </w:r>
          </w:p>
        </w:tc>
        <w:tc>
          <w:tcPr>
            <w:tcW w:w="824" w:type="pct"/>
          </w:tcPr>
          <w:p w14:paraId="2B167E38" w14:textId="100F362E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18F504DC" w14:textId="68340FB1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6BADABF6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0AC82F96" w14:textId="0AE76F83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3CD641CB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02A6DA59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56133464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35235BA" w14:textId="77777777" w:rsidTr="008D4230">
        <w:tc>
          <w:tcPr>
            <w:tcW w:w="306" w:type="pct"/>
          </w:tcPr>
          <w:p w14:paraId="234C793B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47D392DE" w14:textId="43A3C5F4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1AB61E99" w14:textId="521D209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2.10.16</w:t>
            </w:r>
          </w:p>
        </w:tc>
        <w:tc>
          <w:tcPr>
            <w:tcW w:w="425" w:type="pct"/>
          </w:tcPr>
          <w:p w14:paraId="57C0A627" w14:textId="35A7F41E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31msp86</w:t>
            </w:r>
          </w:p>
        </w:tc>
        <w:tc>
          <w:tcPr>
            <w:tcW w:w="824" w:type="pct"/>
          </w:tcPr>
          <w:p w14:paraId="14B30674" w14:textId="7CF305B0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330B5347" w14:textId="678BC4BA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3F91FA03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54869B0A" w14:textId="1967D639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4AF6BD14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76C07810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50CAE8CF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B66D7FA" w14:textId="77777777" w:rsidTr="008D4230">
        <w:tc>
          <w:tcPr>
            <w:tcW w:w="306" w:type="pct"/>
          </w:tcPr>
          <w:p w14:paraId="53E3E2F5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6886A84B" w14:textId="410D35EE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10F3368A" w14:textId="1003534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2.10.16</w:t>
            </w:r>
          </w:p>
        </w:tc>
        <w:tc>
          <w:tcPr>
            <w:tcW w:w="425" w:type="pct"/>
          </w:tcPr>
          <w:p w14:paraId="5D80182F" w14:textId="7F7BA5D8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32msp87</w:t>
            </w:r>
          </w:p>
        </w:tc>
        <w:tc>
          <w:tcPr>
            <w:tcW w:w="824" w:type="pct"/>
          </w:tcPr>
          <w:p w14:paraId="162CAAED" w14:textId="125C359A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4AA6167F" w14:textId="6A8BEE8A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0821B45F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60B9DC27" w14:textId="5023CAA3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553FB216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079FE1BE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BA3F125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00543DE0" w14:textId="77777777" w:rsidTr="008D4230">
        <w:tc>
          <w:tcPr>
            <w:tcW w:w="306" w:type="pct"/>
          </w:tcPr>
          <w:p w14:paraId="33789339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33B4BFDC" w14:textId="7C11A7B1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38311FB5" w14:textId="5EF79118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2.10.17</w:t>
            </w:r>
          </w:p>
        </w:tc>
        <w:tc>
          <w:tcPr>
            <w:tcW w:w="425" w:type="pct"/>
          </w:tcPr>
          <w:p w14:paraId="4F9A32DA" w14:textId="6A43F6C7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30msp88</w:t>
            </w:r>
          </w:p>
        </w:tc>
        <w:tc>
          <w:tcPr>
            <w:tcW w:w="824" w:type="pct"/>
          </w:tcPr>
          <w:p w14:paraId="699DB5B3" w14:textId="5135317F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6250926E" w14:textId="4C50C9D3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3072FDD9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80E7036" w14:textId="3B75C77E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6CF390D2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5707B3E3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5D8CDF02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4C7906AC" w14:textId="77777777" w:rsidTr="008D4230">
        <w:tc>
          <w:tcPr>
            <w:tcW w:w="306" w:type="pct"/>
          </w:tcPr>
          <w:p w14:paraId="3AD66E4D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4F525518" w14:textId="1B7CB5DA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249748C5" w14:textId="6B0F1966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2.10.17</w:t>
            </w:r>
          </w:p>
        </w:tc>
        <w:tc>
          <w:tcPr>
            <w:tcW w:w="425" w:type="pct"/>
          </w:tcPr>
          <w:p w14:paraId="5ACF793E" w14:textId="023AFF09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31msp89</w:t>
            </w:r>
          </w:p>
        </w:tc>
        <w:tc>
          <w:tcPr>
            <w:tcW w:w="824" w:type="pct"/>
          </w:tcPr>
          <w:p w14:paraId="646B2AE5" w14:textId="4B425A48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7E597831" w14:textId="7DB54E7A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488371B3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964EA4F" w14:textId="731D5CF1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3F7DB1F0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54202AD7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1184E19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2EC50FFA" w14:textId="77777777" w:rsidTr="008D4230">
        <w:tc>
          <w:tcPr>
            <w:tcW w:w="306" w:type="pct"/>
          </w:tcPr>
          <w:p w14:paraId="5A01DC69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14717F84" w14:textId="599A1260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6135967C" w14:textId="06DB04C9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2.10.17</w:t>
            </w:r>
          </w:p>
        </w:tc>
        <w:tc>
          <w:tcPr>
            <w:tcW w:w="425" w:type="pct"/>
          </w:tcPr>
          <w:p w14:paraId="5FDB0157" w14:textId="63FDF0BB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32msp90</w:t>
            </w:r>
          </w:p>
        </w:tc>
        <w:tc>
          <w:tcPr>
            <w:tcW w:w="824" w:type="pct"/>
          </w:tcPr>
          <w:p w14:paraId="6FCF4ED4" w14:textId="2E01BAB9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7F100E40" w14:textId="76FB7408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27B4BEF7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5FFBB8A" w14:textId="544CF736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5ECA7493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17E70445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49B8EE1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4D02C901" w14:textId="77777777" w:rsidTr="008D4230">
        <w:tc>
          <w:tcPr>
            <w:tcW w:w="306" w:type="pct"/>
          </w:tcPr>
          <w:p w14:paraId="5902B32D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57A09884" w14:textId="25CC8B22" w:rsidR="00201BCE" w:rsidRPr="008C606D" w:rsidRDefault="00201BCE" w:rsidP="00AA1839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4707F19F" w14:textId="7B1A0BE2" w:rsidR="00201BCE" w:rsidRPr="008C606D" w:rsidRDefault="00201BCE" w:rsidP="00AA1839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2.10.18</w:t>
            </w:r>
          </w:p>
        </w:tc>
        <w:tc>
          <w:tcPr>
            <w:tcW w:w="425" w:type="pct"/>
          </w:tcPr>
          <w:p w14:paraId="16CD294C" w14:textId="02ED55D2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10ledy1</w:t>
            </w:r>
          </w:p>
        </w:tc>
        <w:tc>
          <w:tcPr>
            <w:tcW w:w="824" w:type="pct"/>
          </w:tcPr>
          <w:p w14:paraId="57B5F57E" w14:textId="13651A56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Dygestorium do ogólnych prac laboratoryjnych</w:t>
            </w:r>
          </w:p>
        </w:tc>
        <w:tc>
          <w:tcPr>
            <w:tcW w:w="232" w:type="pct"/>
          </w:tcPr>
          <w:p w14:paraId="7A97B50B" w14:textId="26BA148F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6287F95C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90951C5" w14:textId="128063F9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6592C642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4ACCCE0F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2E09E77F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63E087F2" w14:textId="77777777" w:rsidTr="008D4230">
        <w:tc>
          <w:tcPr>
            <w:tcW w:w="306" w:type="pct"/>
          </w:tcPr>
          <w:p w14:paraId="7EE60B58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5A4E22F5" w14:textId="3D944945" w:rsidR="00201BCE" w:rsidRPr="008C606D" w:rsidRDefault="00201BCE" w:rsidP="00AA1839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029FF1BE" w14:textId="2B56B640" w:rsidR="00201BCE" w:rsidRPr="008C606D" w:rsidRDefault="00201BCE" w:rsidP="00AA1839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2.10.18</w:t>
            </w:r>
          </w:p>
        </w:tc>
        <w:tc>
          <w:tcPr>
            <w:tcW w:w="425" w:type="pct"/>
          </w:tcPr>
          <w:p w14:paraId="4D09A63E" w14:textId="1C593810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10ledy2</w:t>
            </w:r>
          </w:p>
        </w:tc>
        <w:tc>
          <w:tcPr>
            <w:tcW w:w="824" w:type="pct"/>
          </w:tcPr>
          <w:p w14:paraId="063B766A" w14:textId="28B00187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Dygestorium do ogólnych prac laboratoryjnych</w:t>
            </w:r>
          </w:p>
        </w:tc>
        <w:tc>
          <w:tcPr>
            <w:tcW w:w="232" w:type="pct"/>
          </w:tcPr>
          <w:p w14:paraId="323A7B7A" w14:textId="1AF73A0C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797CAA24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089FCF4A" w14:textId="409A4603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75E006CC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2E71B3CD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5B0B8455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611A8E0D" w14:textId="77777777" w:rsidTr="008D4230">
        <w:tc>
          <w:tcPr>
            <w:tcW w:w="306" w:type="pct"/>
          </w:tcPr>
          <w:p w14:paraId="37CC2B4D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2EA60164" w14:textId="12C89BE9" w:rsidR="00201BCE" w:rsidRPr="008C606D" w:rsidRDefault="00201BCE" w:rsidP="00AA1839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319019B1" w14:textId="0DEA771B" w:rsidR="00201BCE" w:rsidRPr="008C606D" w:rsidRDefault="00201BCE" w:rsidP="00AA1839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2.10.18</w:t>
            </w:r>
          </w:p>
        </w:tc>
        <w:tc>
          <w:tcPr>
            <w:tcW w:w="425" w:type="pct"/>
          </w:tcPr>
          <w:p w14:paraId="00367645" w14:textId="3E903C23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30mspl06</w:t>
            </w:r>
          </w:p>
        </w:tc>
        <w:tc>
          <w:tcPr>
            <w:tcW w:w="824" w:type="pct"/>
          </w:tcPr>
          <w:p w14:paraId="4463D5CF" w14:textId="7D5B87D6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przyścienny/wyspowy</w:t>
            </w:r>
          </w:p>
        </w:tc>
        <w:tc>
          <w:tcPr>
            <w:tcW w:w="232" w:type="pct"/>
          </w:tcPr>
          <w:p w14:paraId="450E4E80" w14:textId="0ED6E343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32EF0E48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50E666BB" w14:textId="7F106491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31FFF2CB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43122DF0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2B792203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4E6D486A" w14:textId="77777777" w:rsidTr="008D4230">
        <w:tc>
          <w:tcPr>
            <w:tcW w:w="306" w:type="pct"/>
          </w:tcPr>
          <w:p w14:paraId="52C87511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6F40000A" w14:textId="7E5E49FB" w:rsidR="00201BCE" w:rsidRPr="008C606D" w:rsidRDefault="00201BCE" w:rsidP="00AA1839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054E6AEF" w14:textId="47354A44" w:rsidR="00201BCE" w:rsidRPr="008C606D" w:rsidRDefault="00201BCE" w:rsidP="00AA1839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2.10.18</w:t>
            </w:r>
          </w:p>
        </w:tc>
        <w:tc>
          <w:tcPr>
            <w:tcW w:w="425" w:type="pct"/>
          </w:tcPr>
          <w:p w14:paraId="2C690A7F" w14:textId="54501ADA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31msp101</w:t>
            </w:r>
          </w:p>
        </w:tc>
        <w:tc>
          <w:tcPr>
            <w:tcW w:w="824" w:type="pct"/>
          </w:tcPr>
          <w:p w14:paraId="54C48267" w14:textId="623CC892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11CB8236" w14:textId="4AEDE643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176190A5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74F0E75" w14:textId="3BCF3644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3EEA8B3A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46EBF90D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65BE3E6A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A55C01E" w14:textId="77777777" w:rsidTr="008D4230">
        <w:tc>
          <w:tcPr>
            <w:tcW w:w="306" w:type="pct"/>
          </w:tcPr>
          <w:p w14:paraId="517FF787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3547DAE6" w14:textId="68E58B1D" w:rsidR="00201BCE" w:rsidRPr="008C606D" w:rsidRDefault="00201BCE" w:rsidP="00AA1839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20A56FC4" w14:textId="0BD265AC" w:rsidR="00201BCE" w:rsidRPr="008C606D" w:rsidRDefault="00201BCE" w:rsidP="00AA1839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2.10.19</w:t>
            </w:r>
          </w:p>
        </w:tc>
        <w:tc>
          <w:tcPr>
            <w:tcW w:w="425" w:type="pct"/>
          </w:tcPr>
          <w:p w14:paraId="05BD6D40" w14:textId="2756C05C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10ledy</w:t>
            </w:r>
          </w:p>
        </w:tc>
        <w:tc>
          <w:tcPr>
            <w:tcW w:w="824" w:type="pct"/>
          </w:tcPr>
          <w:p w14:paraId="4F14E8D2" w14:textId="50E7687F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Dygestorium do ogólnych prac laboratoryjnych</w:t>
            </w:r>
          </w:p>
        </w:tc>
        <w:tc>
          <w:tcPr>
            <w:tcW w:w="232" w:type="pct"/>
          </w:tcPr>
          <w:p w14:paraId="70349F72" w14:textId="2AE319AE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1E527679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DD5CC7B" w14:textId="693B2DA1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7E124C18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1EFE2484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6CB8FBB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63AABB2A" w14:textId="77777777" w:rsidTr="008D4230">
        <w:tc>
          <w:tcPr>
            <w:tcW w:w="306" w:type="pct"/>
          </w:tcPr>
          <w:p w14:paraId="66B807CD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3D10398F" w14:textId="392ACC2B" w:rsidR="00201BCE" w:rsidRPr="008C606D" w:rsidRDefault="00201BCE" w:rsidP="00AA1839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327D06FB" w14:textId="7C8A5645" w:rsidR="00201BCE" w:rsidRPr="008C606D" w:rsidRDefault="00201BCE" w:rsidP="00AA1839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2.10.19</w:t>
            </w:r>
          </w:p>
        </w:tc>
        <w:tc>
          <w:tcPr>
            <w:tcW w:w="425" w:type="pct"/>
          </w:tcPr>
          <w:p w14:paraId="01819178" w14:textId="7D0A7039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20msw22</w:t>
            </w:r>
          </w:p>
        </w:tc>
        <w:tc>
          <w:tcPr>
            <w:tcW w:w="824" w:type="pct"/>
          </w:tcPr>
          <w:p w14:paraId="62B66A9B" w14:textId="29015256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wyspowy</w:t>
            </w:r>
          </w:p>
        </w:tc>
        <w:tc>
          <w:tcPr>
            <w:tcW w:w="232" w:type="pct"/>
          </w:tcPr>
          <w:p w14:paraId="0B249720" w14:textId="379285FD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1A3BB256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15C66B43" w14:textId="67ED6B56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780DAB80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3F793640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28230CB1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59240F6E" w14:textId="77777777" w:rsidTr="008D4230">
        <w:tc>
          <w:tcPr>
            <w:tcW w:w="306" w:type="pct"/>
          </w:tcPr>
          <w:p w14:paraId="27DB246F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1D117890" w14:textId="0D43CCE2" w:rsidR="00201BCE" w:rsidRPr="008C606D" w:rsidRDefault="00201BCE" w:rsidP="00AA1839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424AF5AB" w14:textId="133C57FB" w:rsidR="00201BCE" w:rsidRPr="008C606D" w:rsidRDefault="00201BCE" w:rsidP="00AA1839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2.10.19</w:t>
            </w:r>
          </w:p>
        </w:tc>
        <w:tc>
          <w:tcPr>
            <w:tcW w:w="425" w:type="pct"/>
          </w:tcPr>
          <w:p w14:paraId="50BF744A" w14:textId="0410C243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30msp91</w:t>
            </w:r>
          </w:p>
        </w:tc>
        <w:tc>
          <w:tcPr>
            <w:tcW w:w="824" w:type="pct"/>
          </w:tcPr>
          <w:p w14:paraId="5BDD2C8C" w14:textId="1BC3A811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4F02E5C1" w14:textId="4A36E52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3C8ACB2D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3D34F05C" w14:textId="601FBC61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32F5CBB2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1A943014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42051C86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0778F4C7" w14:textId="77777777" w:rsidTr="008D4230">
        <w:tc>
          <w:tcPr>
            <w:tcW w:w="306" w:type="pct"/>
          </w:tcPr>
          <w:p w14:paraId="5770C521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1C47587C" w14:textId="5DAB1E31" w:rsidR="00201BCE" w:rsidRPr="008C606D" w:rsidRDefault="00201BCE" w:rsidP="00AA1839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781A4A2F" w14:textId="34F0ECDA" w:rsidR="00201BCE" w:rsidRPr="008C606D" w:rsidRDefault="00201BCE" w:rsidP="00AA1839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2.1019</w:t>
            </w:r>
          </w:p>
        </w:tc>
        <w:tc>
          <w:tcPr>
            <w:tcW w:w="425" w:type="pct"/>
          </w:tcPr>
          <w:p w14:paraId="239CF5AC" w14:textId="3F02D038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31msp92</w:t>
            </w:r>
          </w:p>
        </w:tc>
        <w:tc>
          <w:tcPr>
            <w:tcW w:w="824" w:type="pct"/>
          </w:tcPr>
          <w:p w14:paraId="5789800E" w14:textId="4CBBCBCD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5102783F" w14:textId="17070C54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5C19C566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66CBD696" w14:textId="6FEFC30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34F42032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1483E0A1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224D3863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93660C0" w14:textId="77777777" w:rsidTr="008D4230">
        <w:tc>
          <w:tcPr>
            <w:tcW w:w="306" w:type="pct"/>
          </w:tcPr>
          <w:p w14:paraId="46531C5B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7D73B362" w14:textId="70F30F10" w:rsidR="00201BCE" w:rsidRPr="008C606D" w:rsidRDefault="00201BCE" w:rsidP="00AA1839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5AB5BF1F" w14:textId="095A4FB9" w:rsidR="00201BCE" w:rsidRPr="008C606D" w:rsidRDefault="00201BCE" w:rsidP="00AA1839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2.1019</w:t>
            </w:r>
          </w:p>
        </w:tc>
        <w:tc>
          <w:tcPr>
            <w:tcW w:w="425" w:type="pct"/>
          </w:tcPr>
          <w:p w14:paraId="0971E04E" w14:textId="6E726A3C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32msp93</w:t>
            </w:r>
          </w:p>
        </w:tc>
        <w:tc>
          <w:tcPr>
            <w:tcW w:w="824" w:type="pct"/>
          </w:tcPr>
          <w:p w14:paraId="70B6D438" w14:textId="149F1C33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30F857EA" w14:textId="18EEE845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059CFEAC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2517151" w14:textId="2BDAD7FE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49750AF0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2A318336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48838948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5BAC8C4E" w14:textId="77777777" w:rsidTr="008D4230">
        <w:tc>
          <w:tcPr>
            <w:tcW w:w="306" w:type="pct"/>
          </w:tcPr>
          <w:p w14:paraId="362A9E89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1C10C01E" w14:textId="6B318C28" w:rsidR="00201BCE" w:rsidRPr="008C606D" w:rsidRDefault="00201BCE" w:rsidP="00AA1839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49A70A47" w14:textId="730F2699" w:rsidR="00201BCE" w:rsidRPr="008C606D" w:rsidRDefault="00201BCE" w:rsidP="00AA1839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2.10.20</w:t>
            </w:r>
          </w:p>
        </w:tc>
        <w:tc>
          <w:tcPr>
            <w:tcW w:w="425" w:type="pct"/>
          </w:tcPr>
          <w:p w14:paraId="2842154B" w14:textId="2B1F8DF0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10ledy</w:t>
            </w:r>
          </w:p>
        </w:tc>
        <w:tc>
          <w:tcPr>
            <w:tcW w:w="824" w:type="pct"/>
          </w:tcPr>
          <w:p w14:paraId="0A37AD60" w14:textId="37097F95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Dygestorium do ogólnych prac laboratoryjnych</w:t>
            </w:r>
          </w:p>
        </w:tc>
        <w:tc>
          <w:tcPr>
            <w:tcW w:w="232" w:type="pct"/>
          </w:tcPr>
          <w:p w14:paraId="1502E829" w14:textId="0AF17BE6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12AEAC84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B912DC9" w14:textId="15810BCE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7B963708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4CCA24E4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1F629C1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A7480E5" w14:textId="77777777" w:rsidTr="008D4230">
        <w:tc>
          <w:tcPr>
            <w:tcW w:w="306" w:type="pct"/>
          </w:tcPr>
          <w:p w14:paraId="058F7937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6C29D42C" w14:textId="1E23CBCA" w:rsidR="00201BCE" w:rsidRPr="008C606D" w:rsidRDefault="00201BCE" w:rsidP="00AA1839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1BBD87BC" w14:textId="6A141C3E" w:rsidR="00201BCE" w:rsidRPr="008C606D" w:rsidRDefault="00201BCE" w:rsidP="00AA1839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2.10.20</w:t>
            </w:r>
          </w:p>
        </w:tc>
        <w:tc>
          <w:tcPr>
            <w:tcW w:w="425" w:type="pct"/>
          </w:tcPr>
          <w:p w14:paraId="510CF290" w14:textId="44AB7229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30msp94</w:t>
            </w:r>
          </w:p>
        </w:tc>
        <w:tc>
          <w:tcPr>
            <w:tcW w:w="824" w:type="pct"/>
          </w:tcPr>
          <w:p w14:paraId="78C27226" w14:textId="2A46871D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56A214F6" w14:textId="3727F4D9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0FA22B26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30B16A2" w14:textId="667AC9F2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7B700297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13204E79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596F35EC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5FCE5B48" w14:textId="77777777" w:rsidTr="008D4230">
        <w:tc>
          <w:tcPr>
            <w:tcW w:w="306" w:type="pct"/>
          </w:tcPr>
          <w:p w14:paraId="028182B9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3D80A928" w14:textId="0F605A70" w:rsidR="00201BCE" w:rsidRPr="008C606D" w:rsidRDefault="00201BCE" w:rsidP="00AA1839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0BE634FC" w14:textId="2F809BFC" w:rsidR="00201BCE" w:rsidRPr="008C606D" w:rsidRDefault="00201BCE" w:rsidP="00AA1839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2.10.20</w:t>
            </w:r>
          </w:p>
        </w:tc>
        <w:tc>
          <w:tcPr>
            <w:tcW w:w="425" w:type="pct"/>
          </w:tcPr>
          <w:p w14:paraId="198B5CAC" w14:textId="6061043A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31msp95</w:t>
            </w:r>
          </w:p>
        </w:tc>
        <w:tc>
          <w:tcPr>
            <w:tcW w:w="824" w:type="pct"/>
          </w:tcPr>
          <w:p w14:paraId="126F0402" w14:textId="74C3EEBE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47F98C2E" w14:textId="3D8444B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56AC8E97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B83972E" w14:textId="71F4C814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124B8AB8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7715617F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A4A4F3C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4B2E4BAD" w14:textId="77777777" w:rsidTr="008D4230">
        <w:tc>
          <w:tcPr>
            <w:tcW w:w="306" w:type="pct"/>
          </w:tcPr>
          <w:p w14:paraId="0A90B2A0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6C2152F4" w14:textId="2179B57B" w:rsidR="00201BCE" w:rsidRPr="008C606D" w:rsidRDefault="00201BCE" w:rsidP="00AA1839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557848A2" w14:textId="4658C2A1" w:rsidR="00201BCE" w:rsidRPr="008C606D" w:rsidRDefault="00201BCE" w:rsidP="00AA1839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2.10.20</w:t>
            </w:r>
          </w:p>
        </w:tc>
        <w:tc>
          <w:tcPr>
            <w:tcW w:w="425" w:type="pct"/>
          </w:tcPr>
          <w:p w14:paraId="02876192" w14:textId="776BB6B7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32msp96</w:t>
            </w:r>
          </w:p>
        </w:tc>
        <w:tc>
          <w:tcPr>
            <w:tcW w:w="824" w:type="pct"/>
          </w:tcPr>
          <w:p w14:paraId="1EB6D50A" w14:textId="08324F9D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6717A08C" w14:textId="46690300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305F515D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10770962" w14:textId="3998A784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41AFA501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0A59FE3E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397B530F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3AED5B46" w14:textId="77777777" w:rsidTr="008D4230">
        <w:tc>
          <w:tcPr>
            <w:tcW w:w="306" w:type="pct"/>
          </w:tcPr>
          <w:p w14:paraId="4A1A14E6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65A0885B" w14:textId="64D7ACD8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5A9BEBDD" w14:textId="6D923C13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2.10.20</w:t>
            </w:r>
          </w:p>
        </w:tc>
        <w:tc>
          <w:tcPr>
            <w:tcW w:w="425" w:type="pct"/>
          </w:tcPr>
          <w:p w14:paraId="2AB47133" w14:textId="0900F2C5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70wyrte</w:t>
            </w:r>
          </w:p>
        </w:tc>
        <w:tc>
          <w:tcPr>
            <w:tcW w:w="824" w:type="pct"/>
          </w:tcPr>
          <w:p w14:paraId="67678B4A" w14:textId="32D6A4F7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Ramię wyciągowe</w:t>
            </w:r>
          </w:p>
        </w:tc>
        <w:tc>
          <w:tcPr>
            <w:tcW w:w="232" w:type="pct"/>
          </w:tcPr>
          <w:p w14:paraId="0A5786F4" w14:textId="00A14C92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113AFEF1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5AE0F5C9" w14:textId="54886FEF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0342143D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190F1113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20EC01F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2178B726" w14:textId="77777777" w:rsidTr="008D4230">
        <w:tc>
          <w:tcPr>
            <w:tcW w:w="306" w:type="pct"/>
          </w:tcPr>
          <w:p w14:paraId="3ED36991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4F85B10C" w14:textId="6043AB4E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56E5FD3D" w14:textId="3AC807C2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2.10.21</w:t>
            </w:r>
          </w:p>
        </w:tc>
        <w:tc>
          <w:tcPr>
            <w:tcW w:w="425" w:type="pct"/>
          </w:tcPr>
          <w:p w14:paraId="5030EBDE" w14:textId="3C135873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10ledy</w:t>
            </w:r>
          </w:p>
        </w:tc>
        <w:tc>
          <w:tcPr>
            <w:tcW w:w="824" w:type="pct"/>
          </w:tcPr>
          <w:p w14:paraId="7FD59443" w14:textId="6F836893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Dygestorium do ogólnych prac laboratoryjnych</w:t>
            </w:r>
          </w:p>
        </w:tc>
        <w:tc>
          <w:tcPr>
            <w:tcW w:w="232" w:type="pct"/>
          </w:tcPr>
          <w:p w14:paraId="3FA5CEC4" w14:textId="265C5C2F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587B19C2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56FA1BEE" w14:textId="05B0535F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540E546C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44C9A0B4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62701B2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5F02C2D" w14:textId="77777777" w:rsidTr="008D4230">
        <w:tc>
          <w:tcPr>
            <w:tcW w:w="306" w:type="pct"/>
          </w:tcPr>
          <w:p w14:paraId="2F16EA19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1D1F8AE4" w14:textId="576CF5C8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5E1FFD15" w14:textId="38891B4E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2.10.21</w:t>
            </w:r>
          </w:p>
        </w:tc>
        <w:tc>
          <w:tcPr>
            <w:tcW w:w="425" w:type="pct"/>
          </w:tcPr>
          <w:p w14:paraId="0C3CE793" w14:textId="581D6FE2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30msp97</w:t>
            </w:r>
          </w:p>
        </w:tc>
        <w:tc>
          <w:tcPr>
            <w:tcW w:w="824" w:type="pct"/>
          </w:tcPr>
          <w:p w14:paraId="178C96D2" w14:textId="53CDDFC7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0782B469" w14:textId="0786FBAD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6E70FEE6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3C4FC383" w14:textId="0318EE0C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5B0C483D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013C293A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C063A1C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5B0E4CEF" w14:textId="77777777" w:rsidTr="008D4230">
        <w:tc>
          <w:tcPr>
            <w:tcW w:w="306" w:type="pct"/>
          </w:tcPr>
          <w:p w14:paraId="39DB7DDC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34782DA6" w14:textId="0759C9C7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017C1326" w14:textId="517D5F5F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2.10.21</w:t>
            </w:r>
          </w:p>
        </w:tc>
        <w:tc>
          <w:tcPr>
            <w:tcW w:w="425" w:type="pct"/>
          </w:tcPr>
          <w:p w14:paraId="0FF7441E" w14:textId="67AD8200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31msp98</w:t>
            </w:r>
          </w:p>
        </w:tc>
        <w:tc>
          <w:tcPr>
            <w:tcW w:w="824" w:type="pct"/>
          </w:tcPr>
          <w:p w14:paraId="1BFCE5EE" w14:textId="79BDA464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500D8ED3" w14:textId="09837331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53AFC45C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332D0F0E" w14:textId="785799AF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62A75883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48FB7DEB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31A8286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3AC0340E" w14:textId="77777777" w:rsidTr="008D4230">
        <w:tc>
          <w:tcPr>
            <w:tcW w:w="306" w:type="pct"/>
          </w:tcPr>
          <w:p w14:paraId="4EAA4936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75C77508" w14:textId="3ADBCDF3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7FE19AA1" w14:textId="3C18B84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2.10.21</w:t>
            </w:r>
          </w:p>
        </w:tc>
        <w:tc>
          <w:tcPr>
            <w:tcW w:w="425" w:type="pct"/>
          </w:tcPr>
          <w:p w14:paraId="0CF613E5" w14:textId="25FD7F37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32msp99</w:t>
            </w:r>
          </w:p>
        </w:tc>
        <w:tc>
          <w:tcPr>
            <w:tcW w:w="824" w:type="pct"/>
          </w:tcPr>
          <w:p w14:paraId="5765DFFA" w14:textId="72DF63A6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7A4E64F7" w14:textId="52D0B419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7A193FDE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C844E32" w14:textId="49BD314D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6AB88E62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453B249C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8F85ACE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2F52326C" w14:textId="77777777" w:rsidTr="008D4230">
        <w:tc>
          <w:tcPr>
            <w:tcW w:w="306" w:type="pct"/>
          </w:tcPr>
          <w:p w14:paraId="7A99BECB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77397D69" w14:textId="4DBC7914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738D1529" w14:textId="3FA92FD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2.10.21</w:t>
            </w:r>
          </w:p>
        </w:tc>
        <w:tc>
          <w:tcPr>
            <w:tcW w:w="425" w:type="pct"/>
          </w:tcPr>
          <w:p w14:paraId="0671B504" w14:textId="3C411FCE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60leszwy</w:t>
            </w:r>
          </w:p>
        </w:tc>
        <w:tc>
          <w:tcPr>
            <w:tcW w:w="824" w:type="pct"/>
          </w:tcPr>
          <w:p w14:paraId="533A1C50" w14:textId="7EFED8C7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 xml:space="preserve">Szafa na odczynniki chemiczne </w:t>
            </w:r>
          </w:p>
        </w:tc>
        <w:tc>
          <w:tcPr>
            <w:tcW w:w="232" w:type="pct"/>
          </w:tcPr>
          <w:p w14:paraId="775D1C4D" w14:textId="0713548C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16185B92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A139DC0" w14:textId="792B8849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6D979841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6BB8D6B8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2D123A45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4808427" w14:textId="77777777" w:rsidTr="008D4230">
        <w:tc>
          <w:tcPr>
            <w:tcW w:w="306" w:type="pct"/>
          </w:tcPr>
          <w:p w14:paraId="7F652C67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67655D15" w14:textId="74A8A6EE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36B0DD99" w14:textId="2802FAC9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2.10.22</w:t>
            </w:r>
          </w:p>
        </w:tc>
        <w:tc>
          <w:tcPr>
            <w:tcW w:w="425" w:type="pct"/>
          </w:tcPr>
          <w:p w14:paraId="3A3210CC" w14:textId="7AAAEC4F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10ledy</w:t>
            </w:r>
          </w:p>
        </w:tc>
        <w:tc>
          <w:tcPr>
            <w:tcW w:w="824" w:type="pct"/>
          </w:tcPr>
          <w:p w14:paraId="2DBB3043" w14:textId="11CF45B4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Dygestorium do ogólnych prac laboratoryjnych</w:t>
            </w:r>
          </w:p>
        </w:tc>
        <w:tc>
          <w:tcPr>
            <w:tcW w:w="232" w:type="pct"/>
          </w:tcPr>
          <w:p w14:paraId="01373F21" w14:textId="3CC83359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40B374F5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3F7D7EB9" w14:textId="020CD0D0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4C735FB7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012BD2FD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949EFC8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0DAFC274" w14:textId="77777777" w:rsidTr="008D4230">
        <w:tc>
          <w:tcPr>
            <w:tcW w:w="306" w:type="pct"/>
          </w:tcPr>
          <w:p w14:paraId="015AAFDD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0F196B82" w14:textId="6993CFE8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5D3E12DF" w14:textId="049DEDD3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2.10.22</w:t>
            </w:r>
          </w:p>
        </w:tc>
        <w:tc>
          <w:tcPr>
            <w:tcW w:w="425" w:type="pct"/>
          </w:tcPr>
          <w:p w14:paraId="3166E6A4" w14:textId="171F1BE2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30msp100</w:t>
            </w:r>
          </w:p>
        </w:tc>
        <w:tc>
          <w:tcPr>
            <w:tcW w:w="824" w:type="pct"/>
          </w:tcPr>
          <w:p w14:paraId="53AAF9D8" w14:textId="59BF3475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613FAC42" w14:textId="043967CE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44D26E72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62C0432E" w14:textId="4DAB6F1C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04DE2870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59C1F34E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09FCE08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61BA8ED" w14:textId="77777777" w:rsidTr="008D4230">
        <w:tc>
          <w:tcPr>
            <w:tcW w:w="306" w:type="pct"/>
          </w:tcPr>
          <w:p w14:paraId="2AC3A2CD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2E495C77" w14:textId="7AC46E1B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4F6D1616" w14:textId="71017B1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2.10.22</w:t>
            </w:r>
          </w:p>
        </w:tc>
        <w:tc>
          <w:tcPr>
            <w:tcW w:w="425" w:type="pct"/>
          </w:tcPr>
          <w:p w14:paraId="26F52BD0" w14:textId="69B50167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31msp109</w:t>
            </w:r>
          </w:p>
        </w:tc>
        <w:tc>
          <w:tcPr>
            <w:tcW w:w="824" w:type="pct"/>
          </w:tcPr>
          <w:p w14:paraId="269E963E" w14:textId="63FFB1F7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2CF68D89" w14:textId="58BD053B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739B6328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09A07F6A" w14:textId="2364F86E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6D44B349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7F9EF70B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0786732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729FEB67" w14:textId="77777777" w:rsidTr="008D4230">
        <w:tc>
          <w:tcPr>
            <w:tcW w:w="306" w:type="pct"/>
          </w:tcPr>
          <w:p w14:paraId="1E2C7C0B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2B9F73DC" w14:textId="1E10AC56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1F2C8BCD" w14:textId="01AAA1E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2.10.22</w:t>
            </w:r>
          </w:p>
        </w:tc>
        <w:tc>
          <w:tcPr>
            <w:tcW w:w="425" w:type="pct"/>
          </w:tcPr>
          <w:p w14:paraId="0AFBF8E3" w14:textId="67BD7AA5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32msp110</w:t>
            </w:r>
          </w:p>
        </w:tc>
        <w:tc>
          <w:tcPr>
            <w:tcW w:w="824" w:type="pct"/>
          </w:tcPr>
          <w:p w14:paraId="7F87E5E4" w14:textId="40C9B7AB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1B8B5C55" w14:textId="01D91A9A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364EF7AA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C61F023" w14:textId="4DA10BD0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64463E96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75DBF275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1F156E9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31D21CD1" w14:textId="77777777" w:rsidTr="008D4230">
        <w:tc>
          <w:tcPr>
            <w:tcW w:w="306" w:type="pct"/>
          </w:tcPr>
          <w:p w14:paraId="7C16C88C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1118A610" w14:textId="666DAB81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79A76962" w14:textId="380EA7AD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2.10.23</w:t>
            </w:r>
          </w:p>
        </w:tc>
        <w:tc>
          <w:tcPr>
            <w:tcW w:w="425" w:type="pct"/>
          </w:tcPr>
          <w:p w14:paraId="2682CFEF" w14:textId="2581B4BA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10ledy</w:t>
            </w:r>
          </w:p>
        </w:tc>
        <w:tc>
          <w:tcPr>
            <w:tcW w:w="824" w:type="pct"/>
          </w:tcPr>
          <w:p w14:paraId="036FDD11" w14:textId="1597FFE7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Dygestorium do ogólnych prac laboratoryjnych</w:t>
            </w:r>
          </w:p>
        </w:tc>
        <w:tc>
          <w:tcPr>
            <w:tcW w:w="232" w:type="pct"/>
          </w:tcPr>
          <w:p w14:paraId="75809576" w14:textId="7D9DA3CF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432D530F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60F2CA39" w14:textId="65608724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5D44DE5F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3613D168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31555607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5E03C657" w14:textId="77777777" w:rsidTr="008D4230">
        <w:tc>
          <w:tcPr>
            <w:tcW w:w="306" w:type="pct"/>
          </w:tcPr>
          <w:p w14:paraId="64A84255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2605B0DD" w14:textId="22196B69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435EDD09" w14:textId="0F4DF440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2.10.23</w:t>
            </w:r>
          </w:p>
        </w:tc>
        <w:tc>
          <w:tcPr>
            <w:tcW w:w="425" w:type="pct"/>
          </w:tcPr>
          <w:p w14:paraId="29527870" w14:textId="611CEA24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30msp102</w:t>
            </w:r>
          </w:p>
        </w:tc>
        <w:tc>
          <w:tcPr>
            <w:tcW w:w="824" w:type="pct"/>
          </w:tcPr>
          <w:p w14:paraId="5BE3362E" w14:textId="6FAFE40E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36A26637" w14:textId="0F095D2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1491D793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0F382E37" w14:textId="0ADE7DEE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7951AC79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4D529C83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54B1F7C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4E8379FA" w14:textId="77777777" w:rsidTr="008D4230">
        <w:tc>
          <w:tcPr>
            <w:tcW w:w="306" w:type="pct"/>
          </w:tcPr>
          <w:p w14:paraId="51DCDFD4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2183BB42" w14:textId="4D84043B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55B39463" w14:textId="7CF31C6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2.10.23</w:t>
            </w:r>
          </w:p>
        </w:tc>
        <w:tc>
          <w:tcPr>
            <w:tcW w:w="425" w:type="pct"/>
          </w:tcPr>
          <w:p w14:paraId="655089C2" w14:textId="29741E02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31msp103</w:t>
            </w:r>
          </w:p>
        </w:tc>
        <w:tc>
          <w:tcPr>
            <w:tcW w:w="824" w:type="pct"/>
          </w:tcPr>
          <w:p w14:paraId="5DC1B19D" w14:textId="566D307C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6AC7C194" w14:textId="185A1C4C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27DD0C8E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0C5A3A0A" w14:textId="346F2B4E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7C713B11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1EF3E62D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DD20E83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1C7BDA1C" w14:textId="77777777" w:rsidTr="008D4230">
        <w:tc>
          <w:tcPr>
            <w:tcW w:w="306" w:type="pct"/>
          </w:tcPr>
          <w:p w14:paraId="24EB431D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707A7A76" w14:textId="10784B3A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25B8F349" w14:textId="526899D5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2.10.24</w:t>
            </w:r>
          </w:p>
        </w:tc>
        <w:tc>
          <w:tcPr>
            <w:tcW w:w="425" w:type="pct"/>
          </w:tcPr>
          <w:p w14:paraId="4359F915" w14:textId="334A2C6A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10ledy</w:t>
            </w:r>
          </w:p>
        </w:tc>
        <w:tc>
          <w:tcPr>
            <w:tcW w:w="824" w:type="pct"/>
          </w:tcPr>
          <w:p w14:paraId="6DB571FE" w14:textId="35E9E541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 xml:space="preserve">Dygestorium </w:t>
            </w:r>
            <w:r w:rsidRPr="00BC6409">
              <w:rPr>
                <w:rFonts w:ascii="SGGW Sans Light" w:hAnsi="SGGW Sans Light"/>
              </w:rPr>
              <w:t>WZMOCNIONE</w:t>
            </w:r>
          </w:p>
        </w:tc>
        <w:tc>
          <w:tcPr>
            <w:tcW w:w="232" w:type="pct"/>
          </w:tcPr>
          <w:p w14:paraId="64E31588" w14:textId="12A5B808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3792A8A1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76BDF0C6" w14:textId="05E1840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6FCACB1F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51DF5361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F8E9876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01899BD2" w14:textId="77777777" w:rsidTr="008D4230">
        <w:tc>
          <w:tcPr>
            <w:tcW w:w="306" w:type="pct"/>
          </w:tcPr>
          <w:p w14:paraId="566B25BC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679374A9" w14:textId="4743E49D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1EEF6FA8" w14:textId="0E72399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2.10.24</w:t>
            </w:r>
          </w:p>
        </w:tc>
        <w:tc>
          <w:tcPr>
            <w:tcW w:w="425" w:type="pct"/>
          </w:tcPr>
          <w:p w14:paraId="629B47F6" w14:textId="785BD90F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30msp104</w:t>
            </w:r>
          </w:p>
        </w:tc>
        <w:tc>
          <w:tcPr>
            <w:tcW w:w="824" w:type="pct"/>
          </w:tcPr>
          <w:p w14:paraId="7A249097" w14:textId="2BC04CD0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67CBE418" w14:textId="688B2D8B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112769B2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13FA54A6" w14:textId="2F7E08E1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058E1550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36D44999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9183A84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26E92B98" w14:textId="77777777" w:rsidTr="008D4230">
        <w:tc>
          <w:tcPr>
            <w:tcW w:w="306" w:type="pct"/>
          </w:tcPr>
          <w:p w14:paraId="172B6DCE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7820393F" w14:textId="61837611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0741212F" w14:textId="63CE203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2.10.24</w:t>
            </w:r>
          </w:p>
        </w:tc>
        <w:tc>
          <w:tcPr>
            <w:tcW w:w="425" w:type="pct"/>
          </w:tcPr>
          <w:p w14:paraId="68A2CA89" w14:textId="7F859023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31msp105</w:t>
            </w:r>
          </w:p>
        </w:tc>
        <w:tc>
          <w:tcPr>
            <w:tcW w:w="824" w:type="pct"/>
          </w:tcPr>
          <w:p w14:paraId="4840C807" w14:textId="06381D64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7846A1B6" w14:textId="43212873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62C6C24C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8B6B5E8" w14:textId="6CB7D080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246D699D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147967D5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109107E9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44C6DD4D" w14:textId="77777777" w:rsidTr="008D4230">
        <w:tc>
          <w:tcPr>
            <w:tcW w:w="306" w:type="pct"/>
          </w:tcPr>
          <w:p w14:paraId="5A3A37AA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06765F9C" w14:textId="738CCA65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063E97E7" w14:textId="01AD1C1E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2.10.24</w:t>
            </w:r>
          </w:p>
        </w:tc>
        <w:tc>
          <w:tcPr>
            <w:tcW w:w="425" w:type="pct"/>
          </w:tcPr>
          <w:p w14:paraId="2A561D2F" w14:textId="7D4F7DB9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32msp106</w:t>
            </w:r>
          </w:p>
        </w:tc>
        <w:tc>
          <w:tcPr>
            <w:tcW w:w="824" w:type="pct"/>
          </w:tcPr>
          <w:p w14:paraId="44AA6A9E" w14:textId="0295098C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58C9015E" w14:textId="0F0DCB73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0D4ADD4F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3246686A" w14:textId="33FD08E4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5220683F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404C2C80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45540EC1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6F1D717B" w14:textId="77777777" w:rsidTr="008D4230">
        <w:tc>
          <w:tcPr>
            <w:tcW w:w="306" w:type="pct"/>
          </w:tcPr>
          <w:p w14:paraId="1C24AEFD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4659D57C" w14:textId="5FAA5CAD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7F5FCB03" w14:textId="41CACA8A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2.10.27</w:t>
            </w:r>
          </w:p>
        </w:tc>
        <w:tc>
          <w:tcPr>
            <w:tcW w:w="425" w:type="pct"/>
          </w:tcPr>
          <w:p w14:paraId="18FC318C" w14:textId="04AB13CF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60leszwy</w:t>
            </w:r>
          </w:p>
        </w:tc>
        <w:tc>
          <w:tcPr>
            <w:tcW w:w="824" w:type="pct"/>
          </w:tcPr>
          <w:p w14:paraId="1E057A4A" w14:textId="3AF2C601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Szafa na odczynniki chemiczne</w:t>
            </w:r>
          </w:p>
        </w:tc>
        <w:tc>
          <w:tcPr>
            <w:tcW w:w="232" w:type="pct"/>
          </w:tcPr>
          <w:p w14:paraId="533125B9" w14:textId="2B47CFB2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43CBDCA9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1F8116EE" w14:textId="125E3960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36597171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2061D2BF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63DEA2EE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4BA745A7" w14:textId="77777777" w:rsidTr="008D4230">
        <w:tc>
          <w:tcPr>
            <w:tcW w:w="306" w:type="pct"/>
          </w:tcPr>
          <w:p w14:paraId="57976089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655F547D" w14:textId="431F035E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15392EC2" w14:textId="4978E469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2.10.29</w:t>
            </w:r>
          </w:p>
        </w:tc>
        <w:tc>
          <w:tcPr>
            <w:tcW w:w="425" w:type="pct"/>
          </w:tcPr>
          <w:p w14:paraId="4DC378CE" w14:textId="3D2B8EA7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60leszwy</w:t>
            </w:r>
          </w:p>
        </w:tc>
        <w:tc>
          <w:tcPr>
            <w:tcW w:w="824" w:type="pct"/>
          </w:tcPr>
          <w:p w14:paraId="5EFE56BE" w14:textId="1B6834C3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Szafa na odczynniki chemiczne</w:t>
            </w:r>
          </w:p>
        </w:tc>
        <w:tc>
          <w:tcPr>
            <w:tcW w:w="232" w:type="pct"/>
          </w:tcPr>
          <w:p w14:paraId="5E52A40B" w14:textId="0D30D816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</w:t>
            </w:r>
          </w:p>
        </w:tc>
        <w:tc>
          <w:tcPr>
            <w:tcW w:w="432" w:type="pct"/>
          </w:tcPr>
          <w:p w14:paraId="7BE8DF69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36C1EDA" w14:textId="2D10E333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05E85768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3D6DEBD3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3CFCDC96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0A051917" w14:textId="77777777" w:rsidTr="008D4230">
        <w:tc>
          <w:tcPr>
            <w:tcW w:w="306" w:type="pct"/>
          </w:tcPr>
          <w:p w14:paraId="6B27E55E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74972ED9" w14:textId="654BE93A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66ED23A8" w14:textId="104E819C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2.10.31</w:t>
            </w:r>
          </w:p>
        </w:tc>
        <w:tc>
          <w:tcPr>
            <w:tcW w:w="425" w:type="pct"/>
          </w:tcPr>
          <w:p w14:paraId="327DC25E" w14:textId="577B68A5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30msp107</w:t>
            </w:r>
          </w:p>
        </w:tc>
        <w:tc>
          <w:tcPr>
            <w:tcW w:w="824" w:type="pct"/>
          </w:tcPr>
          <w:p w14:paraId="1D965DED" w14:textId="763F2F2A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2C9E1568" w14:textId="54E59C71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7892A948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47A7F51F" w14:textId="3ECA790C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117384E6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17BE2ED8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617CC4A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6F284E0E" w14:textId="77777777" w:rsidTr="008D4230">
        <w:tc>
          <w:tcPr>
            <w:tcW w:w="306" w:type="pct"/>
          </w:tcPr>
          <w:p w14:paraId="00A0318B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1C995F17" w14:textId="737725BA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42E1B4AC" w14:textId="428D7E07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2.10.31</w:t>
            </w:r>
          </w:p>
        </w:tc>
        <w:tc>
          <w:tcPr>
            <w:tcW w:w="425" w:type="pct"/>
          </w:tcPr>
          <w:p w14:paraId="67DCFC1E" w14:textId="364AB5B8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31msp108</w:t>
            </w:r>
          </w:p>
        </w:tc>
        <w:tc>
          <w:tcPr>
            <w:tcW w:w="824" w:type="pct"/>
          </w:tcPr>
          <w:p w14:paraId="23C0F3F3" w14:textId="5DAE39E2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Stół przyścienny</w:t>
            </w:r>
          </w:p>
        </w:tc>
        <w:tc>
          <w:tcPr>
            <w:tcW w:w="232" w:type="pct"/>
          </w:tcPr>
          <w:p w14:paraId="3C5B7E14" w14:textId="0FBAFE4A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0F01857E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1D00A613" w14:textId="7563C174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3CEFF474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5C81DFE7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7D7791FB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36A43F7B" w14:textId="77777777" w:rsidTr="008D4230">
        <w:tc>
          <w:tcPr>
            <w:tcW w:w="306" w:type="pct"/>
          </w:tcPr>
          <w:p w14:paraId="7847634C" w14:textId="77777777" w:rsidR="00201BCE" w:rsidRPr="008C606D" w:rsidRDefault="00201BCE" w:rsidP="00751946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294" w:type="pct"/>
            <w:gridSpan w:val="2"/>
          </w:tcPr>
          <w:p w14:paraId="65B95052" w14:textId="6332352E" w:rsidR="00201BCE" w:rsidRPr="008C606D" w:rsidRDefault="00201BCE" w:rsidP="000A534D">
            <w:pPr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  <w:sz w:val="18"/>
                <w:szCs w:val="18"/>
              </w:rPr>
              <w:t>POZIOM 2</w:t>
            </w:r>
          </w:p>
        </w:tc>
        <w:tc>
          <w:tcPr>
            <w:tcW w:w="605" w:type="pct"/>
            <w:gridSpan w:val="2"/>
          </w:tcPr>
          <w:p w14:paraId="114B416B" w14:textId="602AFD94" w:rsidR="00201BCE" w:rsidRPr="008C606D" w:rsidRDefault="00201BCE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2.10.31</w:t>
            </w:r>
          </w:p>
        </w:tc>
        <w:tc>
          <w:tcPr>
            <w:tcW w:w="425" w:type="pct"/>
          </w:tcPr>
          <w:p w14:paraId="0F19615E" w14:textId="3000477A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Pozycja 60leszwy</w:t>
            </w:r>
          </w:p>
        </w:tc>
        <w:tc>
          <w:tcPr>
            <w:tcW w:w="824" w:type="pct"/>
          </w:tcPr>
          <w:p w14:paraId="5BB90F2A" w14:textId="6E7938F3" w:rsidR="00201BCE" w:rsidRPr="008C606D" w:rsidRDefault="00201BCE" w:rsidP="00751946">
            <w:pPr>
              <w:ind w:right="-231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Szafa na odczynniki chemiczne wykonana z blachy stalowej ocynkowanej,</w:t>
            </w:r>
          </w:p>
        </w:tc>
        <w:tc>
          <w:tcPr>
            <w:tcW w:w="232" w:type="pct"/>
          </w:tcPr>
          <w:p w14:paraId="6587AB0D" w14:textId="51AAA49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1</w:t>
            </w:r>
          </w:p>
        </w:tc>
        <w:tc>
          <w:tcPr>
            <w:tcW w:w="432" w:type="pct"/>
          </w:tcPr>
          <w:p w14:paraId="65D2D80C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99" w:type="pct"/>
          </w:tcPr>
          <w:p w14:paraId="20BA0809" w14:textId="2F1C2561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344" w:type="pct"/>
            <w:gridSpan w:val="2"/>
          </w:tcPr>
          <w:p w14:paraId="1628716D" w14:textId="77777777" w:rsidR="00201BCE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  <w:p w14:paraId="1BD313D8" w14:textId="77777777" w:rsidR="00201BCE" w:rsidRPr="0002569F" w:rsidRDefault="00201BCE" w:rsidP="0002569F">
            <w:pPr>
              <w:rPr>
                <w:rFonts w:ascii="SGGW Sans Light" w:hAnsi="SGGW Sans Light" w:cs="Arial"/>
              </w:rPr>
            </w:pPr>
          </w:p>
        </w:tc>
        <w:tc>
          <w:tcPr>
            <w:tcW w:w="372" w:type="pct"/>
            <w:gridSpan w:val="2"/>
          </w:tcPr>
          <w:p w14:paraId="0BACFF64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06CE6278" w14:textId="77777777" w:rsidR="00201BCE" w:rsidRPr="008C606D" w:rsidRDefault="00201BCE" w:rsidP="00751946">
            <w:pPr>
              <w:ind w:right="-231"/>
              <w:jc w:val="center"/>
              <w:rPr>
                <w:rFonts w:ascii="SGGW Sans Light" w:hAnsi="SGGW Sans Light" w:cs="Arial"/>
              </w:rPr>
            </w:pPr>
          </w:p>
        </w:tc>
      </w:tr>
      <w:tr w:rsidR="00201BCE" w:rsidRPr="008C606D" w14:paraId="4C165A62" w14:textId="77777777" w:rsidTr="008D4230">
        <w:tc>
          <w:tcPr>
            <w:tcW w:w="511" w:type="pct"/>
            <w:gridSpan w:val="2"/>
          </w:tcPr>
          <w:p w14:paraId="60941595" w14:textId="77777777" w:rsidR="00201BCE" w:rsidRPr="00794072" w:rsidRDefault="00201BCE" w:rsidP="000A534D">
            <w:pPr>
              <w:jc w:val="center"/>
              <w:rPr>
                <w:rFonts w:ascii="SGGW Sans Light" w:hAnsi="SGGW Sans Light" w:cs="Arial"/>
                <w:b/>
                <w:sz w:val="26"/>
              </w:rPr>
            </w:pPr>
          </w:p>
        </w:tc>
        <w:tc>
          <w:tcPr>
            <w:tcW w:w="3106" w:type="pct"/>
            <w:gridSpan w:val="8"/>
          </w:tcPr>
          <w:p w14:paraId="6B2043B9" w14:textId="74439ABC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  <w:r w:rsidRPr="00794072">
              <w:rPr>
                <w:rFonts w:ascii="SGGW Sans Light" w:hAnsi="SGGW Sans Light" w:cs="Arial"/>
                <w:b/>
                <w:sz w:val="26"/>
              </w:rPr>
              <w:t>Łączna wartość</w:t>
            </w:r>
          </w:p>
        </w:tc>
        <w:tc>
          <w:tcPr>
            <w:tcW w:w="337" w:type="pct"/>
          </w:tcPr>
          <w:p w14:paraId="4FD3029F" w14:textId="1C7E7421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  <w:r>
              <w:rPr>
                <w:rFonts w:ascii="SGGW Sans Light" w:hAnsi="SGGW Sans Light" w:cs="Arial"/>
              </w:rPr>
              <w:t xml:space="preserve">          </w:t>
            </w:r>
          </w:p>
        </w:tc>
        <w:tc>
          <w:tcPr>
            <w:tcW w:w="379" w:type="pct"/>
            <w:gridSpan w:val="3"/>
          </w:tcPr>
          <w:p w14:paraId="6D1875AF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67" w:type="pct"/>
          </w:tcPr>
          <w:p w14:paraId="5E67B84D" w14:textId="77777777" w:rsidR="00201BCE" w:rsidRPr="008C606D" w:rsidRDefault="00201BCE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</w:tbl>
    <w:p w14:paraId="2923D37F" w14:textId="62738FBF" w:rsidR="00794072" w:rsidRPr="00351A26" w:rsidRDefault="009A0E11" w:rsidP="009A0E11">
      <w:pPr>
        <w:rPr>
          <w:rFonts w:ascii="SGGW Sans Light" w:hAnsi="SGGW Sans Light" w:cs="Times New Roman"/>
          <w:b/>
          <w:i/>
          <w:iCs/>
          <w:sz w:val="16"/>
          <w:szCs w:val="16"/>
        </w:rPr>
      </w:pP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 xml:space="preserve">Uwaga: </w:t>
      </w:r>
    </w:p>
    <w:p w14:paraId="2DEB96D7" w14:textId="77777777" w:rsidR="00444BD6" w:rsidRDefault="00444BD6" w:rsidP="009A0E11">
      <w:pPr>
        <w:pStyle w:val="Akapitzlist"/>
        <w:ind w:left="1701"/>
        <w:jc w:val="both"/>
        <w:rPr>
          <w:rFonts w:ascii="SGGW Sans Light" w:hAnsi="SGGW Sans Light" w:cs="Times New Roman"/>
          <w:b/>
          <w:i/>
          <w:iCs/>
          <w:sz w:val="16"/>
          <w:szCs w:val="16"/>
        </w:rPr>
      </w:pPr>
    </w:p>
    <w:p w14:paraId="05501619" w14:textId="6F34B8D9" w:rsidR="00444BD6" w:rsidRPr="00384D6B" w:rsidRDefault="00444BD6" w:rsidP="00384D6B">
      <w:pPr>
        <w:pStyle w:val="Akapitzlist"/>
        <w:ind w:left="1701"/>
        <w:jc w:val="both"/>
        <w:rPr>
          <w:rFonts w:ascii="SGGW Sans Light" w:hAnsi="SGGW Sans Light" w:cs="Times New Roman"/>
          <w:b/>
          <w:i/>
          <w:iCs/>
          <w:sz w:val="16"/>
          <w:szCs w:val="16"/>
        </w:rPr>
      </w:pPr>
      <w:r w:rsidRPr="00444BD6">
        <w:rPr>
          <w:rFonts w:ascii="SGGW Sans Light" w:hAnsi="SGGW Sans Light" w:cs="Times New Roman"/>
          <w:b/>
          <w:i/>
          <w:iCs/>
          <w:sz w:val="16"/>
          <w:szCs w:val="16"/>
        </w:rPr>
        <w:t>*) Wykonawca musi wskazać producenta, model produktu, typ (</w:t>
      </w:r>
      <w:r w:rsidR="00173B98">
        <w:rPr>
          <w:rFonts w:ascii="SGGW Sans Light" w:hAnsi="SGGW Sans Light" w:cs="Times New Roman"/>
          <w:b/>
          <w:i/>
          <w:iCs/>
          <w:sz w:val="16"/>
          <w:szCs w:val="16"/>
        </w:rPr>
        <w:t>jeżeli</w:t>
      </w:r>
      <w:r w:rsidRPr="00444BD6">
        <w:rPr>
          <w:rFonts w:ascii="SGGW Sans Light" w:hAnsi="SGGW Sans Light" w:cs="Times New Roman"/>
          <w:b/>
          <w:i/>
          <w:iCs/>
          <w:sz w:val="16"/>
          <w:szCs w:val="16"/>
        </w:rPr>
        <w:t xml:space="preserve"> występuje) </w:t>
      </w:r>
      <w:r w:rsidRPr="00384D6B">
        <w:rPr>
          <w:rFonts w:ascii="SGGW Sans Light" w:hAnsi="SGGW Sans Light" w:cs="Times New Roman"/>
          <w:b/>
          <w:i/>
          <w:iCs/>
          <w:sz w:val="16"/>
          <w:szCs w:val="16"/>
        </w:rPr>
        <w:t xml:space="preserve">tj. oznaczenie identyfikacyjne, które pozwala na ustalenie jednoznaczne i dokładne proponowanego produktu. Brak uzupełnienia kolumny </w:t>
      </w:r>
      <w:r w:rsidR="00173B98" w:rsidRPr="00384D6B">
        <w:rPr>
          <w:rFonts w:ascii="SGGW Sans Light" w:hAnsi="SGGW Sans Light" w:cs="Times New Roman"/>
          <w:b/>
          <w:i/>
          <w:iCs/>
          <w:sz w:val="16"/>
          <w:szCs w:val="16"/>
        </w:rPr>
        <w:t xml:space="preserve">7 </w:t>
      </w:r>
      <w:r w:rsidRPr="00384D6B">
        <w:rPr>
          <w:rFonts w:ascii="SGGW Sans Light" w:hAnsi="SGGW Sans Light" w:cs="Times New Roman"/>
          <w:b/>
          <w:i/>
          <w:iCs/>
          <w:sz w:val="16"/>
          <w:szCs w:val="16"/>
        </w:rPr>
        <w:t xml:space="preserve">może skutkować odrzuceniem oferty. </w:t>
      </w:r>
    </w:p>
    <w:p w14:paraId="33542AB8" w14:textId="77777777" w:rsidR="00444BD6" w:rsidRDefault="00444BD6" w:rsidP="009A0E11">
      <w:pPr>
        <w:pStyle w:val="Akapitzlist"/>
        <w:ind w:left="1701"/>
        <w:jc w:val="both"/>
        <w:rPr>
          <w:rFonts w:ascii="SGGW Sans Light" w:hAnsi="SGGW Sans Light" w:cs="Times New Roman"/>
          <w:b/>
          <w:i/>
          <w:iCs/>
          <w:sz w:val="16"/>
          <w:szCs w:val="16"/>
        </w:rPr>
      </w:pPr>
    </w:p>
    <w:p w14:paraId="0E0FEEB1" w14:textId="59FBFE35" w:rsidR="009A0E11" w:rsidRPr="00351A26" w:rsidRDefault="009A0E11" w:rsidP="009A0E11">
      <w:pPr>
        <w:pStyle w:val="Akapitzlist"/>
        <w:ind w:left="1701"/>
        <w:jc w:val="both"/>
        <w:rPr>
          <w:rFonts w:ascii="SGGW Sans Light" w:hAnsi="SGGW Sans Light" w:cs="Times New Roman"/>
          <w:b/>
          <w:i/>
          <w:iCs/>
          <w:sz w:val="16"/>
          <w:szCs w:val="16"/>
        </w:rPr>
      </w:pP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>Zamawiający informuje, że formularz cenowy asortymentowo ilościowy nie stanowi dokumentu składanego w celu potwierdzenia spełniania warunków udziału</w:t>
      </w:r>
      <w:r w:rsidR="00351A26">
        <w:rPr>
          <w:rFonts w:ascii="SGGW Sans Light" w:hAnsi="SGGW Sans Light" w:cs="Times New Roman"/>
          <w:b/>
          <w:i/>
          <w:iCs/>
          <w:sz w:val="16"/>
          <w:szCs w:val="16"/>
        </w:rPr>
        <w:br/>
      </w: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 xml:space="preserve"> w postępowaniu, o których mowa w art..112 ust. 1 Ustawy </w:t>
      </w:r>
      <w:proofErr w:type="spellStart"/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>Pzp</w:t>
      </w:r>
      <w:proofErr w:type="spellEnd"/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 xml:space="preserve"> oraz nie jest przedmiotowym środkiem dowodowym, tzn. nie podlega uzupełnieniu. </w:t>
      </w:r>
    </w:p>
    <w:p w14:paraId="1444B553" w14:textId="392EA651" w:rsidR="009A0E11" w:rsidRPr="00351A26" w:rsidRDefault="009A0E11" w:rsidP="009A0E11">
      <w:pPr>
        <w:pStyle w:val="Akapitzlist"/>
        <w:ind w:left="1701"/>
        <w:jc w:val="both"/>
        <w:rPr>
          <w:rFonts w:ascii="SGGW Sans Light" w:hAnsi="SGGW Sans Light" w:cs="Times New Roman"/>
          <w:b/>
          <w:i/>
          <w:iCs/>
          <w:sz w:val="16"/>
          <w:szCs w:val="16"/>
        </w:rPr>
      </w:pP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>Zamawiający informuje, że niezłożenie wraz z ofertą wypełnionego</w:t>
      </w:r>
      <w:r w:rsidR="001F2D13">
        <w:rPr>
          <w:rFonts w:ascii="SGGW Sans Light" w:hAnsi="SGGW Sans Light" w:cs="Times New Roman"/>
          <w:b/>
          <w:i/>
          <w:iCs/>
          <w:sz w:val="16"/>
          <w:szCs w:val="16"/>
        </w:rPr>
        <w:t>/wycenionego</w:t>
      </w: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 xml:space="preserve"> i podpisanego formularza cenowego asortymentowo ilościowego skutkować będzie odrzuceniem oferty jako niezgodnej z warunkami zamówienia. </w:t>
      </w: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ab/>
      </w: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ab/>
      </w: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ab/>
      </w: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ab/>
      </w: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ab/>
      </w: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ab/>
      </w: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ab/>
      </w: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ab/>
      </w: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ab/>
      </w: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ab/>
      </w:r>
    </w:p>
    <w:p w14:paraId="5E5C1707" w14:textId="5CF27EA3" w:rsidR="009A0E11" w:rsidRPr="000E401A" w:rsidRDefault="009A0E11" w:rsidP="000E401A">
      <w:pPr>
        <w:pStyle w:val="Akapitzlist"/>
        <w:ind w:left="1701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ab/>
      </w: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ab/>
      </w: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ab/>
      </w: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ab/>
      </w: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ab/>
      </w: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ab/>
      </w: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ab/>
      </w: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ab/>
      </w:r>
      <w:r w:rsidRPr="000E401A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0E401A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0E401A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0E401A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0E401A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0E401A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0E401A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0E401A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0E401A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0E401A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</w:p>
    <w:p w14:paraId="0DEC517F" w14:textId="3294F971" w:rsidR="009A0E11" w:rsidRPr="00444BD6" w:rsidRDefault="00444BD6" w:rsidP="00444BD6">
      <w:pPr>
        <w:pStyle w:val="Akapitzlist"/>
        <w:ind w:left="170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44BD6">
        <w:rPr>
          <w:rFonts w:ascii="SGGW Sans Light" w:hAnsi="SGGW Sans Light" w:cs="Times New Roman"/>
          <w:b/>
          <w:i/>
          <w:iCs/>
          <w:sz w:val="16"/>
          <w:szCs w:val="16"/>
        </w:rPr>
        <w:t>Oświadczam(y), iż zapoznałem(liśmy) się z treścią i wymaganiami powyższego opisu przedmiotu zamówienia w pełni go akceptuję(</w:t>
      </w:r>
      <w:proofErr w:type="spellStart"/>
      <w:r w:rsidRPr="00444BD6">
        <w:rPr>
          <w:rFonts w:ascii="SGGW Sans Light" w:hAnsi="SGGW Sans Light" w:cs="Times New Roman"/>
          <w:b/>
          <w:i/>
          <w:iCs/>
          <w:sz w:val="16"/>
          <w:szCs w:val="16"/>
        </w:rPr>
        <w:t>emy</w:t>
      </w:r>
      <w:proofErr w:type="spellEnd"/>
      <w:r w:rsidRPr="00444BD6">
        <w:rPr>
          <w:rFonts w:ascii="SGGW Sans Light" w:hAnsi="SGGW Sans Light" w:cs="Times New Roman"/>
          <w:b/>
          <w:i/>
          <w:iCs/>
          <w:sz w:val="16"/>
          <w:szCs w:val="16"/>
        </w:rPr>
        <w:t>) oraz oferuję(</w:t>
      </w:r>
      <w:proofErr w:type="spellStart"/>
      <w:r w:rsidRPr="00444BD6">
        <w:rPr>
          <w:rFonts w:ascii="SGGW Sans Light" w:hAnsi="SGGW Sans Light" w:cs="Times New Roman"/>
          <w:b/>
          <w:i/>
          <w:iCs/>
          <w:sz w:val="16"/>
          <w:szCs w:val="16"/>
        </w:rPr>
        <w:t>emy</w:t>
      </w:r>
      <w:proofErr w:type="spellEnd"/>
      <w:r w:rsidRPr="00444BD6">
        <w:rPr>
          <w:rFonts w:ascii="SGGW Sans Light" w:hAnsi="SGGW Sans Light" w:cs="Times New Roman"/>
          <w:b/>
          <w:i/>
          <w:iCs/>
          <w:sz w:val="16"/>
          <w:szCs w:val="16"/>
        </w:rPr>
        <w:t>) za cenę wskazaną w interaktywnym formularzu ofertowym uwzględniającą wymagania opisu.</w:t>
      </w:r>
      <w:r w:rsidR="009A0E11" w:rsidRPr="00444BD6">
        <w:rPr>
          <w:rFonts w:ascii="SGGW Sans Light" w:hAnsi="SGGW Sans Light" w:cs="Times New Roman"/>
          <w:b/>
          <w:i/>
          <w:iCs/>
          <w:sz w:val="16"/>
          <w:szCs w:val="16"/>
        </w:rPr>
        <w:tab/>
      </w:r>
      <w:r w:rsidR="009A0E11" w:rsidRPr="00444BD6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="009A0E11" w:rsidRPr="00444BD6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="009A0E11" w:rsidRPr="00444BD6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="009A0E11" w:rsidRPr="00444BD6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="009A0E11" w:rsidRPr="00444BD6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="009A0E11" w:rsidRPr="00444BD6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="009A0E11" w:rsidRPr="00444BD6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</w:p>
    <w:p w14:paraId="2563CC7F" w14:textId="77777777" w:rsidR="00444BD6" w:rsidRDefault="009A0E11" w:rsidP="009A0E11">
      <w:pPr>
        <w:pStyle w:val="Akapitzlist"/>
        <w:ind w:left="1701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A0E1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9A0E1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9A0E1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9A0E1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9A0E1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9A0E1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9A0E1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9A0E1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9A0E1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9A0E1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9A0E1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9A0E1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</w:p>
    <w:p w14:paraId="5A8E1919" w14:textId="010E9BDA" w:rsidR="00794072" w:rsidRPr="009A0E11" w:rsidRDefault="00444BD6" w:rsidP="009A0E11">
      <w:pPr>
        <w:pStyle w:val="Akapitzlist"/>
        <w:ind w:left="1701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="009A0E11">
        <w:rPr>
          <w:rFonts w:ascii="Times New Roman" w:hAnsi="Times New Roman" w:cs="Times New Roman"/>
          <w:b/>
          <w:i/>
          <w:iCs/>
          <w:sz w:val="24"/>
          <w:szCs w:val="24"/>
        </w:rPr>
        <w:t>/</w:t>
      </w:r>
      <w:r w:rsidR="009A0E11">
        <w:rPr>
          <w:b/>
          <w:i/>
        </w:rPr>
        <w:t xml:space="preserve"> </w:t>
      </w:r>
      <w:r w:rsidR="00794072" w:rsidRPr="00103372">
        <w:rPr>
          <w:b/>
          <w:i/>
        </w:rPr>
        <w:t>Kwalifikowany podpis elektroniczny</w:t>
      </w:r>
      <w:r w:rsidR="009A0E11">
        <w:rPr>
          <w:b/>
          <w:i/>
        </w:rPr>
        <w:t>/</w:t>
      </w:r>
    </w:p>
    <w:p w14:paraId="44008623" w14:textId="77777777" w:rsidR="00794072" w:rsidRDefault="00794072" w:rsidP="00AA1839">
      <w:pPr>
        <w:tabs>
          <w:tab w:val="left" w:pos="9498"/>
        </w:tabs>
        <w:ind w:left="9498"/>
        <w:jc w:val="center"/>
        <w:rPr>
          <w:rFonts w:ascii="SGGW Sans Light" w:hAnsi="SGGW Sans Light"/>
        </w:rPr>
      </w:pPr>
    </w:p>
    <w:sectPr w:rsidR="00794072" w:rsidSect="008C606D">
      <w:footerReference w:type="default" r:id="rId8"/>
      <w:pgSz w:w="16838" w:h="11906" w:orient="landscape" w:code="9"/>
      <w:pgMar w:top="993" w:right="567" w:bottom="993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31436" w14:textId="77777777" w:rsidR="0006282E" w:rsidRDefault="0006282E" w:rsidP="00427A51">
      <w:pPr>
        <w:spacing w:after="0" w:line="240" w:lineRule="auto"/>
      </w:pPr>
      <w:r>
        <w:separator/>
      </w:r>
    </w:p>
  </w:endnote>
  <w:endnote w:type="continuationSeparator" w:id="0">
    <w:p w14:paraId="2D4EA77B" w14:textId="77777777" w:rsidR="0006282E" w:rsidRDefault="0006282E" w:rsidP="00427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GGW Sans Light">
    <w:altName w:val="Calibri"/>
    <w:panose1 w:val="00000700000000000000"/>
    <w:charset w:val="00"/>
    <w:family w:val="modern"/>
    <w:notTrueType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346218881"/>
      <w:docPartObj>
        <w:docPartGallery w:val="Page Numbers (Bottom of Page)"/>
        <w:docPartUnique/>
      </w:docPartObj>
    </w:sdtPr>
    <w:sdtContent>
      <w:p w14:paraId="1D8EBC9B" w14:textId="25DC2A59" w:rsidR="0061184C" w:rsidRDefault="0061184C" w:rsidP="00BA6055">
        <w:pPr>
          <w:pStyle w:val="Stopka"/>
          <w:ind w:right="394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cs="Times New Roman"/>
          </w:rPr>
          <w:fldChar w:fldCharType="begin"/>
        </w:r>
        <w:r>
          <w:instrText>PAGE    \* MERGEFORMAT</w:instrText>
        </w:r>
        <w:r>
          <w:rPr>
            <w:rFonts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310FF6A3" w14:textId="77777777" w:rsidR="0061184C" w:rsidRDefault="006118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E215A" w14:textId="77777777" w:rsidR="0006282E" w:rsidRDefault="0006282E" w:rsidP="00427A51">
      <w:pPr>
        <w:spacing w:after="0" w:line="240" w:lineRule="auto"/>
      </w:pPr>
      <w:r>
        <w:separator/>
      </w:r>
    </w:p>
  </w:footnote>
  <w:footnote w:type="continuationSeparator" w:id="0">
    <w:p w14:paraId="1A93DFBE" w14:textId="77777777" w:rsidR="0006282E" w:rsidRDefault="0006282E" w:rsidP="00427A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D3F254D"/>
    <w:multiLevelType w:val="hybridMultilevel"/>
    <w:tmpl w:val="6B74C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093FC5"/>
    <w:multiLevelType w:val="hybridMultilevel"/>
    <w:tmpl w:val="783C0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CC6D86"/>
    <w:multiLevelType w:val="hybridMultilevel"/>
    <w:tmpl w:val="F0E6269C"/>
    <w:lvl w:ilvl="0" w:tplc="0415000F">
      <w:start w:val="1"/>
      <w:numFmt w:val="decimal"/>
      <w:lvlText w:val="%1."/>
      <w:lvlJc w:val="left"/>
      <w:pPr>
        <w:ind w:left="640" w:hanging="360"/>
      </w:p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2" w15:restartNumberingAfterBreak="0">
    <w:nsid w:val="6BB42048"/>
    <w:multiLevelType w:val="hybridMultilevel"/>
    <w:tmpl w:val="33385A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3751E1"/>
    <w:multiLevelType w:val="hybridMultilevel"/>
    <w:tmpl w:val="FC0AA2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107762"/>
    <w:multiLevelType w:val="hybridMultilevel"/>
    <w:tmpl w:val="737AA78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64786479">
    <w:abstractNumId w:val="8"/>
  </w:num>
  <w:num w:numId="2" w16cid:durableId="514534721">
    <w:abstractNumId w:val="6"/>
  </w:num>
  <w:num w:numId="3" w16cid:durableId="1792094418">
    <w:abstractNumId w:val="5"/>
  </w:num>
  <w:num w:numId="4" w16cid:durableId="2058820183">
    <w:abstractNumId w:val="4"/>
  </w:num>
  <w:num w:numId="5" w16cid:durableId="765927437">
    <w:abstractNumId w:val="7"/>
  </w:num>
  <w:num w:numId="6" w16cid:durableId="369570952">
    <w:abstractNumId w:val="3"/>
  </w:num>
  <w:num w:numId="7" w16cid:durableId="11155103">
    <w:abstractNumId w:val="2"/>
  </w:num>
  <w:num w:numId="8" w16cid:durableId="1253666526">
    <w:abstractNumId w:val="1"/>
  </w:num>
  <w:num w:numId="9" w16cid:durableId="312489228">
    <w:abstractNumId w:val="0"/>
  </w:num>
  <w:num w:numId="10" w16cid:durableId="1001935863">
    <w:abstractNumId w:val="13"/>
  </w:num>
  <w:num w:numId="11" w16cid:durableId="1896962582">
    <w:abstractNumId w:val="12"/>
  </w:num>
  <w:num w:numId="12" w16cid:durableId="1609505937">
    <w:abstractNumId w:val="14"/>
  </w:num>
  <w:num w:numId="13" w16cid:durableId="1465588083">
    <w:abstractNumId w:val="10"/>
  </w:num>
  <w:num w:numId="14" w16cid:durableId="1631283284">
    <w:abstractNumId w:val="11"/>
  </w:num>
  <w:num w:numId="15" w16cid:durableId="16005302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569F"/>
    <w:rsid w:val="00034181"/>
    <w:rsid w:val="00034616"/>
    <w:rsid w:val="0005390F"/>
    <w:rsid w:val="0006061B"/>
    <w:rsid w:val="0006063C"/>
    <w:rsid w:val="0006282E"/>
    <w:rsid w:val="00070846"/>
    <w:rsid w:val="00074D8E"/>
    <w:rsid w:val="000850B9"/>
    <w:rsid w:val="0009762D"/>
    <w:rsid w:val="000A534D"/>
    <w:rsid w:val="000E401A"/>
    <w:rsid w:val="0012528E"/>
    <w:rsid w:val="001331B3"/>
    <w:rsid w:val="0015074B"/>
    <w:rsid w:val="00173B98"/>
    <w:rsid w:val="00187150"/>
    <w:rsid w:val="001B3636"/>
    <w:rsid w:val="001F2D13"/>
    <w:rsid w:val="001F4F98"/>
    <w:rsid w:val="00201BCE"/>
    <w:rsid w:val="00206486"/>
    <w:rsid w:val="00227C0E"/>
    <w:rsid w:val="00244CEE"/>
    <w:rsid w:val="0029522F"/>
    <w:rsid w:val="0029639D"/>
    <w:rsid w:val="002B76ED"/>
    <w:rsid w:val="002F3AB8"/>
    <w:rsid w:val="0031143F"/>
    <w:rsid w:val="00326F90"/>
    <w:rsid w:val="0034436E"/>
    <w:rsid w:val="00351A26"/>
    <w:rsid w:val="003579BA"/>
    <w:rsid w:val="00384D6B"/>
    <w:rsid w:val="003E62E4"/>
    <w:rsid w:val="00413CDF"/>
    <w:rsid w:val="00427A51"/>
    <w:rsid w:val="004402E5"/>
    <w:rsid w:val="00444BD6"/>
    <w:rsid w:val="00471638"/>
    <w:rsid w:val="004852D8"/>
    <w:rsid w:val="0049162F"/>
    <w:rsid w:val="004C04F5"/>
    <w:rsid w:val="004C4AE1"/>
    <w:rsid w:val="00505401"/>
    <w:rsid w:val="00507970"/>
    <w:rsid w:val="00517606"/>
    <w:rsid w:val="0056164E"/>
    <w:rsid w:val="0061184C"/>
    <w:rsid w:val="00626926"/>
    <w:rsid w:val="00631FA3"/>
    <w:rsid w:val="006659AD"/>
    <w:rsid w:val="0068425E"/>
    <w:rsid w:val="00742401"/>
    <w:rsid w:val="00751946"/>
    <w:rsid w:val="00794072"/>
    <w:rsid w:val="007B3397"/>
    <w:rsid w:val="007C3D7D"/>
    <w:rsid w:val="007D46F6"/>
    <w:rsid w:val="007E00CE"/>
    <w:rsid w:val="007E5FB4"/>
    <w:rsid w:val="008C606D"/>
    <w:rsid w:val="008D4230"/>
    <w:rsid w:val="0094794B"/>
    <w:rsid w:val="00972C49"/>
    <w:rsid w:val="009A0E11"/>
    <w:rsid w:val="009C4D89"/>
    <w:rsid w:val="009D0A6A"/>
    <w:rsid w:val="00A07007"/>
    <w:rsid w:val="00A53E50"/>
    <w:rsid w:val="00A6414D"/>
    <w:rsid w:val="00A918F0"/>
    <w:rsid w:val="00AA1839"/>
    <w:rsid w:val="00AA1D8D"/>
    <w:rsid w:val="00B069F2"/>
    <w:rsid w:val="00B47730"/>
    <w:rsid w:val="00B873DE"/>
    <w:rsid w:val="00BA6055"/>
    <w:rsid w:val="00BB0F4A"/>
    <w:rsid w:val="00BB7811"/>
    <w:rsid w:val="00BC6409"/>
    <w:rsid w:val="00C30925"/>
    <w:rsid w:val="00C52167"/>
    <w:rsid w:val="00CA246C"/>
    <w:rsid w:val="00CA4710"/>
    <w:rsid w:val="00CA6030"/>
    <w:rsid w:val="00CB0664"/>
    <w:rsid w:val="00CB3E09"/>
    <w:rsid w:val="00CD4E71"/>
    <w:rsid w:val="00D619B6"/>
    <w:rsid w:val="00D735FF"/>
    <w:rsid w:val="00D770A9"/>
    <w:rsid w:val="00D92CC2"/>
    <w:rsid w:val="00D95F07"/>
    <w:rsid w:val="00DA4CEA"/>
    <w:rsid w:val="00E03F58"/>
    <w:rsid w:val="00E37C64"/>
    <w:rsid w:val="00E42FA5"/>
    <w:rsid w:val="00E625C4"/>
    <w:rsid w:val="00E8747F"/>
    <w:rsid w:val="00E92034"/>
    <w:rsid w:val="00E94059"/>
    <w:rsid w:val="00EC5FA9"/>
    <w:rsid w:val="00ED2BD9"/>
    <w:rsid w:val="00EE5276"/>
    <w:rsid w:val="00F02796"/>
    <w:rsid w:val="00F60FB6"/>
    <w:rsid w:val="00F6292F"/>
    <w:rsid w:val="00FC693F"/>
    <w:rsid w:val="00FD282D"/>
    <w:rsid w:val="00FE679F"/>
    <w:rsid w:val="00F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0CB9A1"/>
  <w14:defaultImageDpi w14:val="300"/>
  <w15:docId w15:val="{A5FBBB9C-022A-4AF1-8576-1AE7D434E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aliases w:val="CW_Lista,lp1,List Paragraph2,wypunktowanie,Preambuła,Bullet Number,Body MS Bullet,List Paragraph1,ISCG Numerowanie,L1,Numerowanie,normalny tekst,Akapit z listą BS,Colorful Shading Accent 3,Light List Accent 5,Akapit z listą5,Wypunktowanie"/>
    <w:basedOn w:val="Normalny"/>
    <w:link w:val="AkapitzlistZnak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0606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606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606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06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061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06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061B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ny tekst Znak,Akapit z listą BS Znak"/>
    <w:link w:val="Akapitzlist"/>
    <w:uiPriority w:val="34"/>
    <w:qFormat/>
    <w:rsid w:val="00794072"/>
    <w:rPr>
      <w:lang w:val="pl-PL"/>
    </w:rPr>
  </w:style>
  <w:style w:type="paragraph" w:styleId="Poprawka">
    <w:name w:val="Revision"/>
    <w:hidden/>
    <w:uiPriority w:val="99"/>
    <w:semiHidden/>
    <w:rsid w:val="00D735FF"/>
    <w:pPr>
      <w:spacing w:after="0" w:line="240" w:lineRule="auto"/>
    </w:pPr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C182BB9-A181-4E72-B5A6-0B025A22E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16</Pages>
  <Words>2423</Words>
  <Characters>14538</Characters>
  <Application>Microsoft Office Word</Application>
  <DocSecurity>0</DocSecurity>
  <Lines>121</Lines>
  <Paragraphs>33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16928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</dc:creator>
  <cp:keywords/>
  <cp:lastModifiedBy>Mariola Wiśniewska</cp:lastModifiedBy>
  <cp:revision>14</cp:revision>
  <dcterms:created xsi:type="dcterms:W3CDTF">2026-03-20T09:10:00Z</dcterms:created>
  <dcterms:modified xsi:type="dcterms:W3CDTF">2026-04-20T08:17:00Z</dcterms:modified>
  <cp:category/>
</cp:coreProperties>
</file>